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EC5CF" w14:textId="5975B04C" w:rsidR="00DE6280" w:rsidRPr="008D5317" w:rsidRDefault="00DE6280" w:rsidP="00E61A24">
      <w:pPr>
        <w:pStyle w:val="Titel"/>
        <w:spacing w:after="240"/>
      </w:pPr>
      <w:bookmarkStart w:id="0" w:name="_Toc69987160"/>
      <w:bookmarkStart w:id="1" w:name="_Toc98775520"/>
      <w:r w:rsidRPr="008D5317">
        <w:t xml:space="preserve">Bijlage </w:t>
      </w:r>
      <w:r w:rsidR="00483BFD">
        <w:t>10</w:t>
      </w:r>
      <w:r w:rsidR="008F54BE" w:rsidRPr="008D5317">
        <w:t xml:space="preserve"> </w:t>
      </w:r>
      <w:r w:rsidR="007674AD" w:rsidRPr="008D5317">
        <w:t>–</w:t>
      </w:r>
      <w:r w:rsidR="00AA25AB" w:rsidRPr="008D5317">
        <w:t xml:space="preserve"> </w:t>
      </w:r>
      <w:r w:rsidR="00CA1913" w:rsidRPr="008D5317">
        <w:t xml:space="preserve">Model </w:t>
      </w:r>
      <w:r w:rsidR="00927FFB" w:rsidRPr="008D5317">
        <w:t>Curriculum Vitae voorgestelde sleutelfunctionaris</w:t>
      </w:r>
      <w:r w:rsidR="001F7B2F">
        <w:t xml:space="preserve"> (1/3)</w:t>
      </w:r>
      <w:r w:rsidR="00AA25AB" w:rsidRPr="008D5317">
        <w:t xml:space="preserve"> </w:t>
      </w:r>
    </w:p>
    <w:p w14:paraId="2BD1957B" w14:textId="110C4257" w:rsidR="00096F21" w:rsidRPr="008D5317" w:rsidRDefault="00CA1913" w:rsidP="00854EAE">
      <w:pPr>
        <w:pStyle w:val="Ondertitel"/>
        <w:spacing w:before="240" w:after="240" w:line="240" w:lineRule="auto"/>
      </w:pPr>
      <w:r w:rsidRPr="008D5317">
        <w:t xml:space="preserve">Door Inschrijver in te dienen bij de </w:t>
      </w:r>
      <w:sdt>
        <w:sdtPr>
          <w:alias w:val="Aanbestedingsprocedure"/>
          <w:tag w:val="Aanbestedingsprocedure"/>
          <w:id w:val="-1188372672"/>
          <w:placeholder>
            <w:docPart w:val="EABEEC93519A448983038C671D7F8154"/>
          </w:placeholder>
          <w:comboBox>
            <w:listItem w:value="Kies een item."/>
            <w:listItem w:displayText="meervoudig onderhandse aanbesteding" w:value="meervoudig onderhandse aanbesteding"/>
            <w:listItem w:displayText="nationale openbare aanbesteding" w:value="nationale openbare aanbesteding"/>
            <w:listItem w:displayText="nationale niet-openbare aanbesteding met voorselectie" w:value="nationale niet-openbare aanbesteding met voorselectie"/>
            <w:listItem w:displayText="Europese openbare aanbesteding" w:value="Europese openbare aanbesteding"/>
            <w:listItem w:displayText="Europese niet-openbare aanbesteding met voorselectie" w:value="Europese niet-openbare aanbesteding met voorselectie"/>
          </w:comboBox>
        </w:sdtPr>
        <w:sdtContent>
          <w:r w:rsidR="00483BFD">
            <w:t>Europese openbare aanbesteding</w:t>
          </w:r>
        </w:sdtContent>
      </w:sdt>
      <w:r w:rsidRPr="008D5317">
        <w:t xml:space="preserve"> </w:t>
      </w:r>
      <w:proofErr w:type="gramStart"/>
      <w:r w:rsidRPr="008D5317">
        <w:t>aangaande</w:t>
      </w:r>
      <w:proofErr w:type="gramEnd"/>
      <w:r w:rsidRPr="008D5317">
        <w:t xml:space="preserve"> de Opdracht voor </w:t>
      </w:r>
      <w:bookmarkEnd w:id="0"/>
      <w:bookmarkEnd w:id="1"/>
      <w:r w:rsidR="00483BFD">
        <w:t xml:space="preserve">‘Optimalisatie Wilhelminakanaal </w:t>
      </w:r>
      <w:proofErr w:type="spellStart"/>
      <w:r w:rsidR="00483BFD">
        <w:t>Kraaiven</w:t>
      </w:r>
      <w:proofErr w:type="spellEnd"/>
      <w:r w:rsidR="00483BFD">
        <w:t>-Loven, ingenieursdiensten</w:t>
      </w:r>
    </w:p>
    <w:p w14:paraId="300DDF75" w14:textId="298DCB4C" w:rsidR="00440685" w:rsidRPr="00184821" w:rsidRDefault="00E40E53" w:rsidP="00927FFB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Voor- en achternaam:</w:t>
      </w:r>
    </w:p>
    <w:p w14:paraId="5022BF0E" w14:textId="059B9472" w:rsidR="00440685" w:rsidRPr="00184821" w:rsidRDefault="00440685" w:rsidP="00927FFB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Huidige functie:</w:t>
      </w:r>
    </w:p>
    <w:p w14:paraId="14FA1DA1" w14:textId="77777777" w:rsidR="00E40E53" w:rsidRPr="00366FC3" w:rsidRDefault="00E40E53" w:rsidP="00AF128E">
      <w:pPr>
        <w:pStyle w:val="Kop4"/>
        <w:keepNext w:val="0"/>
        <w:keepLines w:val="0"/>
        <w:spacing w:before="240" w:after="0"/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</w:pPr>
      <w:r w:rsidRPr="00366FC3"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  <w:t>Werkervaring</w:t>
      </w:r>
    </w:p>
    <w:p w14:paraId="5A4F7889" w14:textId="77777777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1)</w:t>
      </w:r>
    </w:p>
    <w:p w14:paraId="35D011D0" w14:textId="77777777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Functie:</w:t>
      </w:r>
    </w:p>
    <w:p w14:paraId="0A481D93" w14:textId="77777777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Organisatie:</w:t>
      </w:r>
    </w:p>
    <w:p w14:paraId="0BA34F0C" w14:textId="77777777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Periode/jaar:</w:t>
      </w:r>
    </w:p>
    <w:p w14:paraId="131C2D25" w14:textId="77777777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Korte omschrijving van de werkzaamheden, in termen van taken/verantwoordelijkheden, belangrijkste behaalde resultaten en successen, gerealiseerde projecten en bijbehorende globale omzet:</w:t>
      </w:r>
    </w:p>
    <w:p w14:paraId="3AFC973E" w14:textId="77777777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</w:p>
    <w:p w14:paraId="07430536" w14:textId="77777777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2)</w:t>
      </w:r>
    </w:p>
    <w:p w14:paraId="312B9A5F" w14:textId="77777777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Functie:</w:t>
      </w:r>
    </w:p>
    <w:p w14:paraId="70CDF95D" w14:textId="77777777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Organisatie:</w:t>
      </w:r>
    </w:p>
    <w:p w14:paraId="28E4503C" w14:textId="77777777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Periode/jaar:</w:t>
      </w:r>
    </w:p>
    <w:p w14:paraId="59E6D38E" w14:textId="77777777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Korte omschrijving van de werkzaamheden, in termen van taken/verantwoordelijkheden, belangrijkste behaalde resultaten en successen, gerealiseerde projecten en bijbehorende globale omzet:</w:t>
      </w:r>
    </w:p>
    <w:p w14:paraId="074ECC8D" w14:textId="77777777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</w:p>
    <w:p w14:paraId="7509E827" w14:textId="71C94B2E" w:rsidR="00E40E53" w:rsidRPr="00184821" w:rsidRDefault="007F362F" w:rsidP="00E40E53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(</w:t>
      </w:r>
      <w:proofErr w:type="gramStart"/>
      <w:r w:rsidRPr="00184821">
        <w:rPr>
          <w:rFonts w:asciiTheme="minorHAnsi" w:hAnsiTheme="minorHAnsi" w:cstheme="minorHAnsi"/>
          <w:sz w:val="22"/>
          <w:szCs w:val="22"/>
        </w:rPr>
        <w:t>eventueel</w:t>
      </w:r>
      <w:proofErr w:type="gramEnd"/>
      <w:r w:rsidRPr="00184821">
        <w:rPr>
          <w:rFonts w:asciiTheme="minorHAnsi" w:hAnsiTheme="minorHAnsi" w:cstheme="minorHAnsi"/>
          <w:sz w:val="22"/>
          <w:szCs w:val="22"/>
        </w:rPr>
        <w:t xml:space="preserve"> aan te vullen)</w:t>
      </w:r>
    </w:p>
    <w:p w14:paraId="540B19C9" w14:textId="33E9F600" w:rsidR="00E40E53" w:rsidRPr="00366FC3" w:rsidRDefault="00E40E53" w:rsidP="00AF128E">
      <w:pPr>
        <w:pStyle w:val="Kop4"/>
        <w:keepNext w:val="0"/>
        <w:keepLines w:val="0"/>
        <w:spacing w:before="240" w:after="0"/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</w:pPr>
      <w:r w:rsidRPr="00366FC3"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  <w:t>Opleidingen en behaalde diploma’s</w:t>
      </w:r>
    </w:p>
    <w:p w14:paraId="6750D30E" w14:textId="77777777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1)</w:t>
      </w:r>
    </w:p>
    <w:p w14:paraId="1AC2E119" w14:textId="2108BD3F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Naam van opleiding:</w:t>
      </w:r>
    </w:p>
    <w:p w14:paraId="2488E2B7" w14:textId="1F180F31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Instituut:</w:t>
      </w:r>
    </w:p>
    <w:p w14:paraId="4D818737" w14:textId="48A577F1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Periode/jaar:</w:t>
      </w:r>
    </w:p>
    <w:p w14:paraId="02B4ED99" w14:textId="716502AF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  <w:proofErr w:type="gramStart"/>
      <w:r w:rsidRPr="00184821">
        <w:rPr>
          <w:rFonts w:asciiTheme="minorHAnsi" w:hAnsiTheme="minorHAnsi" w:cstheme="minorHAnsi"/>
          <w:sz w:val="22"/>
          <w:szCs w:val="22"/>
        </w:rPr>
        <w:t>Certificaat /</w:t>
      </w:r>
      <w:proofErr w:type="gramEnd"/>
      <w:r w:rsidRPr="00184821">
        <w:rPr>
          <w:rFonts w:asciiTheme="minorHAnsi" w:hAnsiTheme="minorHAnsi" w:cstheme="minorHAnsi"/>
          <w:sz w:val="22"/>
          <w:szCs w:val="22"/>
        </w:rPr>
        <w:t xml:space="preserve"> diploma behaald: </w:t>
      </w:r>
      <w:proofErr w:type="gramStart"/>
      <w:r w:rsidRPr="00184821">
        <w:rPr>
          <w:rFonts w:asciiTheme="minorHAnsi" w:hAnsiTheme="minorHAnsi" w:cstheme="minorHAnsi"/>
          <w:sz w:val="22"/>
          <w:szCs w:val="22"/>
        </w:rPr>
        <w:t>ja /</w:t>
      </w:r>
      <w:proofErr w:type="gramEnd"/>
      <w:r w:rsidRPr="00184821">
        <w:rPr>
          <w:rFonts w:asciiTheme="minorHAnsi" w:hAnsiTheme="minorHAnsi" w:cstheme="minorHAnsi"/>
          <w:sz w:val="22"/>
          <w:szCs w:val="22"/>
        </w:rPr>
        <w:t xml:space="preserve"> nee (doorhalen wat niet van toepassing is)</w:t>
      </w:r>
    </w:p>
    <w:p w14:paraId="60134AAD" w14:textId="6F7E4B12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Korte omschrijving van de opleiding:</w:t>
      </w:r>
    </w:p>
    <w:p w14:paraId="7C89A91D" w14:textId="77777777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</w:p>
    <w:p w14:paraId="4A7B1C0E" w14:textId="66FF2EBC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2)</w:t>
      </w:r>
    </w:p>
    <w:p w14:paraId="6FF01C00" w14:textId="77777777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Naam van opleiding:</w:t>
      </w:r>
    </w:p>
    <w:p w14:paraId="696F20D0" w14:textId="77777777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Instituut:</w:t>
      </w:r>
    </w:p>
    <w:p w14:paraId="674AAC4B" w14:textId="77777777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Periode/jaar:</w:t>
      </w:r>
    </w:p>
    <w:p w14:paraId="36C0A631" w14:textId="77777777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  <w:proofErr w:type="gramStart"/>
      <w:r w:rsidRPr="00184821">
        <w:rPr>
          <w:rFonts w:asciiTheme="minorHAnsi" w:hAnsiTheme="minorHAnsi" w:cstheme="minorHAnsi"/>
          <w:sz w:val="22"/>
          <w:szCs w:val="22"/>
        </w:rPr>
        <w:t>Certificaat /</w:t>
      </w:r>
      <w:proofErr w:type="gramEnd"/>
      <w:r w:rsidRPr="00184821">
        <w:rPr>
          <w:rFonts w:asciiTheme="minorHAnsi" w:hAnsiTheme="minorHAnsi" w:cstheme="minorHAnsi"/>
          <w:sz w:val="22"/>
          <w:szCs w:val="22"/>
        </w:rPr>
        <w:t xml:space="preserve"> diploma behaald: </w:t>
      </w:r>
      <w:proofErr w:type="gramStart"/>
      <w:r w:rsidRPr="00184821">
        <w:rPr>
          <w:rFonts w:asciiTheme="minorHAnsi" w:hAnsiTheme="minorHAnsi" w:cstheme="minorHAnsi"/>
          <w:sz w:val="22"/>
          <w:szCs w:val="22"/>
        </w:rPr>
        <w:t>ja /</w:t>
      </w:r>
      <w:proofErr w:type="gramEnd"/>
      <w:r w:rsidRPr="00184821">
        <w:rPr>
          <w:rFonts w:asciiTheme="minorHAnsi" w:hAnsiTheme="minorHAnsi" w:cstheme="minorHAnsi"/>
          <w:sz w:val="22"/>
          <w:szCs w:val="22"/>
        </w:rPr>
        <w:t xml:space="preserve"> nee (doorhalen wat niet van toepassing is)</w:t>
      </w:r>
    </w:p>
    <w:p w14:paraId="17B483B0" w14:textId="77777777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Korte omschrijving van de opleiding:</w:t>
      </w:r>
    </w:p>
    <w:p w14:paraId="05FBDAFE" w14:textId="77777777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</w:p>
    <w:p w14:paraId="26790485" w14:textId="019576C5" w:rsidR="00E40E53" w:rsidRPr="00184821" w:rsidRDefault="007F362F" w:rsidP="00E40E53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(</w:t>
      </w:r>
      <w:proofErr w:type="gramStart"/>
      <w:r w:rsidRPr="00184821">
        <w:rPr>
          <w:rFonts w:asciiTheme="minorHAnsi" w:hAnsiTheme="minorHAnsi" w:cstheme="minorHAnsi"/>
          <w:sz w:val="22"/>
          <w:szCs w:val="22"/>
        </w:rPr>
        <w:t>eventueel</w:t>
      </w:r>
      <w:proofErr w:type="gramEnd"/>
      <w:r w:rsidRPr="00184821">
        <w:rPr>
          <w:rFonts w:asciiTheme="minorHAnsi" w:hAnsiTheme="minorHAnsi" w:cstheme="minorHAnsi"/>
          <w:sz w:val="22"/>
          <w:szCs w:val="22"/>
        </w:rPr>
        <w:t xml:space="preserve"> aan te vullen)</w:t>
      </w:r>
    </w:p>
    <w:p w14:paraId="36B6B07F" w14:textId="77777777" w:rsidR="00F45511" w:rsidRPr="00184821" w:rsidRDefault="00F45511">
      <w:pPr>
        <w:spacing w:after="200" w:line="276" w:lineRule="auto"/>
        <w:rPr>
          <w:rFonts w:asciiTheme="minorHAnsi" w:eastAsiaTheme="majorEastAsia" w:hAnsiTheme="minorHAnsi" w:cstheme="minorHAnsi"/>
          <w:color w:val="003867"/>
          <w:kern w:val="2"/>
          <w:sz w:val="22"/>
          <w:szCs w:val="22"/>
          <w:lang w:eastAsia="en-US"/>
          <w14:ligatures w14:val="standardContextual"/>
        </w:rPr>
      </w:pPr>
      <w:r w:rsidRPr="00184821"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6054D893" w14:textId="5B7F1E35" w:rsidR="00E40E53" w:rsidRPr="00366FC3" w:rsidRDefault="00E40E53" w:rsidP="00AF128E">
      <w:pPr>
        <w:pStyle w:val="Kop4"/>
        <w:keepNext w:val="0"/>
        <w:keepLines w:val="0"/>
        <w:spacing w:before="240" w:after="0"/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</w:pPr>
      <w:r w:rsidRPr="00366FC3"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  <w:lastRenderedPageBreak/>
        <w:t>Relevante cursussen en trainingen</w:t>
      </w:r>
    </w:p>
    <w:p w14:paraId="3205769D" w14:textId="77777777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1)</w:t>
      </w:r>
    </w:p>
    <w:p w14:paraId="16A43E81" w14:textId="0188F6E8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Naam van cursus/training:</w:t>
      </w:r>
    </w:p>
    <w:p w14:paraId="35FE89B2" w14:textId="77777777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Instituut:</w:t>
      </w:r>
    </w:p>
    <w:p w14:paraId="00F5394D" w14:textId="77777777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Periode/jaar:</w:t>
      </w:r>
    </w:p>
    <w:p w14:paraId="5AA3E4F6" w14:textId="77777777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  <w:proofErr w:type="gramStart"/>
      <w:r w:rsidRPr="00184821">
        <w:rPr>
          <w:rFonts w:asciiTheme="minorHAnsi" w:hAnsiTheme="minorHAnsi" w:cstheme="minorHAnsi"/>
          <w:sz w:val="22"/>
          <w:szCs w:val="22"/>
        </w:rPr>
        <w:t>Certificaat /</w:t>
      </w:r>
      <w:proofErr w:type="gramEnd"/>
      <w:r w:rsidRPr="00184821">
        <w:rPr>
          <w:rFonts w:asciiTheme="minorHAnsi" w:hAnsiTheme="minorHAnsi" w:cstheme="minorHAnsi"/>
          <w:sz w:val="22"/>
          <w:szCs w:val="22"/>
        </w:rPr>
        <w:t xml:space="preserve"> diploma behaald: </w:t>
      </w:r>
      <w:proofErr w:type="gramStart"/>
      <w:r w:rsidRPr="00184821">
        <w:rPr>
          <w:rFonts w:asciiTheme="minorHAnsi" w:hAnsiTheme="minorHAnsi" w:cstheme="minorHAnsi"/>
          <w:sz w:val="22"/>
          <w:szCs w:val="22"/>
        </w:rPr>
        <w:t>ja /</w:t>
      </w:r>
      <w:proofErr w:type="gramEnd"/>
      <w:r w:rsidRPr="00184821">
        <w:rPr>
          <w:rFonts w:asciiTheme="minorHAnsi" w:hAnsiTheme="minorHAnsi" w:cstheme="minorHAnsi"/>
          <w:sz w:val="22"/>
          <w:szCs w:val="22"/>
        </w:rPr>
        <w:t xml:space="preserve"> nee (doorhalen wat niet van toepassing is)</w:t>
      </w:r>
    </w:p>
    <w:p w14:paraId="5C938EBA" w14:textId="4D726664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Korte omschrijving van de cursus/training:</w:t>
      </w:r>
    </w:p>
    <w:p w14:paraId="23D76750" w14:textId="77777777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</w:p>
    <w:p w14:paraId="19A33790" w14:textId="77777777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2)</w:t>
      </w:r>
    </w:p>
    <w:p w14:paraId="6FBB5902" w14:textId="77777777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Naam van cursus/training:</w:t>
      </w:r>
    </w:p>
    <w:p w14:paraId="01528469" w14:textId="77777777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Instituut:</w:t>
      </w:r>
    </w:p>
    <w:p w14:paraId="55AE6C29" w14:textId="77777777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Periode/jaar:</w:t>
      </w:r>
    </w:p>
    <w:p w14:paraId="1F784DB2" w14:textId="77777777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  <w:proofErr w:type="gramStart"/>
      <w:r w:rsidRPr="00184821">
        <w:rPr>
          <w:rFonts w:asciiTheme="minorHAnsi" w:hAnsiTheme="minorHAnsi" w:cstheme="minorHAnsi"/>
          <w:sz w:val="22"/>
          <w:szCs w:val="22"/>
        </w:rPr>
        <w:t>Certificaat /</w:t>
      </w:r>
      <w:proofErr w:type="gramEnd"/>
      <w:r w:rsidRPr="00184821">
        <w:rPr>
          <w:rFonts w:asciiTheme="minorHAnsi" w:hAnsiTheme="minorHAnsi" w:cstheme="minorHAnsi"/>
          <w:sz w:val="22"/>
          <w:szCs w:val="22"/>
        </w:rPr>
        <w:t xml:space="preserve"> diploma behaald: </w:t>
      </w:r>
      <w:proofErr w:type="gramStart"/>
      <w:r w:rsidRPr="00184821">
        <w:rPr>
          <w:rFonts w:asciiTheme="minorHAnsi" w:hAnsiTheme="minorHAnsi" w:cstheme="minorHAnsi"/>
          <w:sz w:val="22"/>
          <w:szCs w:val="22"/>
        </w:rPr>
        <w:t>ja /</w:t>
      </w:r>
      <w:proofErr w:type="gramEnd"/>
      <w:r w:rsidRPr="00184821">
        <w:rPr>
          <w:rFonts w:asciiTheme="minorHAnsi" w:hAnsiTheme="minorHAnsi" w:cstheme="minorHAnsi"/>
          <w:sz w:val="22"/>
          <w:szCs w:val="22"/>
        </w:rPr>
        <w:t xml:space="preserve"> nee (doorhalen wat niet van toepassing is)</w:t>
      </w:r>
    </w:p>
    <w:p w14:paraId="65495AB6" w14:textId="77777777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Korte omschrijving van de cursus/training:</w:t>
      </w:r>
    </w:p>
    <w:p w14:paraId="4A23927D" w14:textId="77777777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</w:p>
    <w:p w14:paraId="51B7A6F7" w14:textId="7D089979" w:rsidR="00E40E53" w:rsidRPr="00184821" w:rsidRDefault="007F362F" w:rsidP="00E40E53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(</w:t>
      </w:r>
      <w:proofErr w:type="gramStart"/>
      <w:r w:rsidRPr="00184821">
        <w:rPr>
          <w:rFonts w:asciiTheme="minorHAnsi" w:hAnsiTheme="minorHAnsi" w:cstheme="minorHAnsi"/>
          <w:sz w:val="22"/>
          <w:szCs w:val="22"/>
        </w:rPr>
        <w:t>eventueel</w:t>
      </w:r>
      <w:proofErr w:type="gramEnd"/>
      <w:r w:rsidRPr="00184821">
        <w:rPr>
          <w:rFonts w:asciiTheme="minorHAnsi" w:hAnsiTheme="minorHAnsi" w:cstheme="minorHAnsi"/>
          <w:sz w:val="22"/>
          <w:szCs w:val="22"/>
        </w:rPr>
        <w:t xml:space="preserve"> aan te vullen)</w:t>
      </w:r>
    </w:p>
    <w:p w14:paraId="3C99FA4E" w14:textId="77777777" w:rsidR="00406A94" w:rsidRPr="00184821" w:rsidRDefault="00406A94" w:rsidP="00E40E53">
      <w:pPr>
        <w:rPr>
          <w:rFonts w:asciiTheme="minorHAnsi" w:hAnsiTheme="minorHAnsi" w:cstheme="minorHAnsi"/>
          <w:sz w:val="22"/>
          <w:szCs w:val="22"/>
        </w:rPr>
      </w:pPr>
    </w:p>
    <w:p w14:paraId="452189F5" w14:textId="43331961" w:rsidR="00E40E53" w:rsidRPr="00366FC3" w:rsidRDefault="00E40E53" w:rsidP="00AF128E">
      <w:pPr>
        <w:pStyle w:val="Kop4"/>
        <w:keepNext w:val="0"/>
        <w:keepLines w:val="0"/>
        <w:spacing w:before="240" w:after="0"/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</w:pPr>
      <w:r w:rsidRPr="00366FC3"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  <w:t>Competenties en werkhouding</w:t>
      </w:r>
    </w:p>
    <w:p w14:paraId="32A935E8" w14:textId="77777777" w:rsidR="00E40E53" w:rsidRPr="00184821" w:rsidRDefault="00E40E53" w:rsidP="00E40E53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Beschrijving:</w:t>
      </w:r>
    </w:p>
    <w:p w14:paraId="5EF12787" w14:textId="77777777" w:rsidR="00406A94" w:rsidRPr="00184821" w:rsidRDefault="00406A94" w:rsidP="00E40E53">
      <w:pPr>
        <w:rPr>
          <w:rFonts w:asciiTheme="minorHAnsi" w:hAnsiTheme="minorHAnsi" w:cstheme="minorHAnsi"/>
          <w:sz w:val="22"/>
          <w:szCs w:val="22"/>
        </w:rPr>
      </w:pPr>
    </w:p>
    <w:p w14:paraId="4FB34071" w14:textId="0305F567" w:rsidR="00E40E53" w:rsidRPr="00366FC3" w:rsidRDefault="00DC44D5" w:rsidP="00DC44D5">
      <w:pPr>
        <w:pStyle w:val="Kop4"/>
        <w:keepNext w:val="0"/>
        <w:keepLines w:val="0"/>
        <w:spacing w:before="240" w:after="0"/>
        <w:rPr>
          <w:rStyle w:val="Intensievebenadrukking"/>
          <w:rFonts w:asciiTheme="minorHAnsi" w:hAnsiTheme="minorHAnsi" w:cstheme="minorHAnsi"/>
          <w:color w:val="0070C0"/>
        </w:rPr>
      </w:pPr>
      <w:r w:rsidRPr="00366FC3"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  <w:t>Licht toe</w:t>
      </w:r>
      <w:r w:rsidR="002214A8" w:rsidRPr="00366FC3"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  <w:t xml:space="preserve"> </w:t>
      </w:r>
      <w:r w:rsidR="00A65204" w:rsidRPr="00366FC3"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  <w:t xml:space="preserve">waarom kennis/ervaring/kwaliteiten </w:t>
      </w:r>
      <w:r w:rsidRPr="00366FC3"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  <w:t xml:space="preserve">passen bij de opdracht voor </w:t>
      </w:r>
      <w:r w:rsidR="008E218C" w:rsidRPr="00366FC3"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  <w:t xml:space="preserve">Ingenieursdiensten </w:t>
      </w:r>
      <w:r w:rsidRPr="00366FC3"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  <w:t>Wilhelminakanaal</w:t>
      </w:r>
      <w:r w:rsidR="008E218C" w:rsidRPr="00366FC3"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  <w:t xml:space="preserve"> </w:t>
      </w:r>
      <w:proofErr w:type="spellStart"/>
      <w:r w:rsidR="008E218C" w:rsidRPr="00366FC3"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  <w:t>Kraaiven</w:t>
      </w:r>
      <w:proofErr w:type="spellEnd"/>
      <w:r w:rsidR="008E218C" w:rsidRPr="00366FC3"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  <w:t>-Loven</w:t>
      </w:r>
      <w:r w:rsidR="00E40E53" w:rsidRPr="00366FC3">
        <w:rPr>
          <w:rStyle w:val="Intensievebenadrukking"/>
          <w:rFonts w:asciiTheme="minorHAnsi" w:hAnsiTheme="minorHAnsi" w:cstheme="minorHAnsi"/>
          <w:color w:val="0070C0"/>
        </w:rPr>
        <w:t>:</w:t>
      </w:r>
    </w:p>
    <w:p w14:paraId="473E4195" w14:textId="6AC6EADA" w:rsidR="00DC44D5" w:rsidRPr="00184821" w:rsidRDefault="00DC44D5" w:rsidP="00DC44D5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 xml:space="preserve">Toelichting: </w:t>
      </w:r>
    </w:p>
    <w:p w14:paraId="04604A51" w14:textId="77777777" w:rsidR="00E40E53" w:rsidRPr="00184821" w:rsidRDefault="00E40E53" w:rsidP="00927FFB">
      <w:pPr>
        <w:rPr>
          <w:rFonts w:asciiTheme="minorHAnsi" w:hAnsiTheme="minorHAnsi" w:cstheme="minorHAnsi"/>
          <w:sz w:val="22"/>
          <w:szCs w:val="22"/>
        </w:rPr>
      </w:pPr>
    </w:p>
    <w:p w14:paraId="0CF28A61" w14:textId="1F256EEC" w:rsidR="001F7B2F" w:rsidRDefault="001F7B2F">
      <w:pPr>
        <w:spacing w:after="200" w:line="276" w:lineRule="auto"/>
      </w:pPr>
      <w:r>
        <w:br w:type="page"/>
      </w:r>
    </w:p>
    <w:p w14:paraId="62077026" w14:textId="71CD4858" w:rsidR="001F7B2F" w:rsidRPr="008D5317" w:rsidRDefault="001F7B2F" w:rsidP="001F7B2F">
      <w:pPr>
        <w:pStyle w:val="Titel"/>
        <w:spacing w:after="240"/>
      </w:pPr>
      <w:r w:rsidRPr="008D5317">
        <w:lastRenderedPageBreak/>
        <w:t xml:space="preserve">Bijlage </w:t>
      </w:r>
      <w:r>
        <w:t>10</w:t>
      </w:r>
      <w:r w:rsidRPr="008D5317">
        <w:t xml:space="preserve"> – Model Curriculum Vitae voorgestelde sleutelfunctionaris</w:t>
      </w:r>
      <w:r>
        <w:t xml:space="preserve"> (2/3)</w:t>
      </w:r>
      <w:r w:rsidRPr="008D5317">
        <w:t xml:space="preserve"> </w:t>
      </w:r>
    </w:p>
    <w:p w14:paraId="52665977" w14:textId="77777777" w:rsidR="001F7B2F" w:rsidRPr="008D5317" w:rsidRDefault="001F7B2F" w:rsidP="001F7B2F">
      <w:pPr>
        <w:pStyle w:val="Ondertitel"/>
        <w:spacing w:before="240" w:after="240" w:line="240" w:lineRule="auto"/>
      </w:pPr>
      <w:r w:rsidRPr="008D5317">
        <w:t xml:space="preserve">Door Inschrijver in te dienen bij de </w:t>
      </w:r>
      <w:sdt>
        <w:sdtPr>
          <w:alias w:val="Aanbestedingsprocedure"/>
          <w:tag w:val="Aanbestedingsprocedure"/>
          <w:id w:val="-1217119194"/>
          <w:placeholder>
            <w:docPart w:val="258BBD0AC5BB4B8AAB60C10881B23848"/>
          </w:placeholder>
          <w:comboBox>
            <w:listItem w:value="Kies een item."/>
            <w:listItem w:displayText="meervoudig onderhandse aanbesteding" w:value="meervoudig onderhandse aanbesteding"/>
            <w:listItem w:displayText="nationale openbare aanbesteding" w:value="nationale openbare aanbesteding"/>
            <w:listItem w:displayText="nationale niet-openbare aanbesteding met voorselectie" w:value="nationale niet-openbare aanbesteding met voorselectie"/>
            <w:listItem w:displayText="Europese openbare aanbesteding" w:value="Europese openbare aanbesteding"/>
            <w:listItem w:displayText="Europese niet-openbare aanbesteding met voorselectie" w:value="Europese niet-openbare aanbesteding met voorselectie"/>
          </w:comboBox>
        </w:sdtPr>
        <w:sdtContent>
          <w:r>
            <w:t>Europese openbare aanbesteding</w:t>
          </w:r>
        </w:sdtContent>
      </w:sdt>
      <w:r w:rsidRPr="008D5317">
        <w:t xml:space="preserve"> </w:t>
      </w:r>
      <w:proofErr w:type="gramStart"/>
      <w:r w:rsidRPr="008D5317">
        <w:t>aangaande</w:t>
      </w:r>
      <w:proofErr w:type="gramEnd"/>
      <w:r w:rsidRPr="008D5317">
        <w:t xml:space="preserve"> de Opdracht voor </w:t>
      </w:r>
      <w:r>
        <w:t xml:space="preserve">‘Optimalisatie Wilhelminakanaal </w:t>
      </w:r>
      <w:proofErr w:type="spellStart"/>
      <w:r>
        <w:t>Kraaiven</w:t>
      </w:r>
      <w:proofErr w:type="spellEnd"/>
      <w:r>
        <w:t>-Loven, ingenieursdiensten</w:t>
      </w:r>
    </w:p>
    <w:p w14:paraId="3B830724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Voor- en achternaam:</w:t>
      </w:r>
    </w:p>
    <w:p w14:paraId="2CB5D2E9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Huidige functie:</w:t>
      </w:r>
    </w:p>
    <w:p w14:paraId="5668FE86" w14:textId="77777777" w:rsidR="001F7B2F" w:rsidRPr="00184821" w:rsidRDefault="001F7B2F" w:rsidP="001F7B2F">
      <w:pPr>
        <w:pStyle w:val="Kop4"/>
        <w:keepNext w:val="0"/>
        <w:keepLines w:val="0"/>
        <w:spacing w:before="240" w:after="0"/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</w:pPr>
      <w:r w:rsidRPr="00184821"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  <w:t>Werkervaring</w:t>
      </w:r>
    </w:p>
    <w:p w14:paraId="14F93845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1)</w:t>
      </w:r>
    </w:p>
    <w:p w14:paraId="37F05D86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Functie:</w:t>
      </w:r>
    </w:p>
    <w:p w14:paraId="1B40A8D6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Organisatie:</w:t>
      </w:r>
    </w:p>
    <w:p w14:paraId="1A99D457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Periode/jaar:</w:t>
      </w:r>
    </w:p>
    <w:p w14:paraId="1A73C2BB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Korte omschrijving van de werkzaamheden, in termen van taken/verantwoordelijkheden, belangrijkste behaalde resultaten en successen, gerealiseerde projecten en bijbehorende globale omzet:</w:t>
      </w:r>
    </w:p>
    <w:p w14:paraId="66025174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</w:p>
    <w:p w14:paraId="01FBC0F6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2)</w:t>
      </w:r>
    </w:p>
    <w:p w14:paraId="32264D79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Functie:</w:t>
      </w:r>
    </w:p>
    <w:p w14:paraId="0276E5F7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Organisatie:</w:t>
      </w:r>
    </w:p>
    <w:p w14:paraId="2660F865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Periode/jaar:</w:t>
      </w:r>
    </w:p>
    <w:p w14:paraId="7125EEFE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Korte omschrijving van de werkzaamheden, in termen van taken/verantwoordelijkheden, belangrijkste behaalde resultaten en successen, gerealiseerde projecten en bijbehorende globale omzet:</w:t>
      </w:r>
    </w:p>
    <w:p w14:paraId="574E6EDF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</w:p>
    <w:p w14:paraId="770050BA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(</w:t>
      </w:r>
      <w:proofErr w:type="gramStart"/>
      <w:r w:rsidRPr="00184821">
        <w:rPr>
          <w:rFonts w:asciiTheme="minorHAnsi" w:hAnsiTheme="minorHAnsi" w:cstheme="minorHAnsi"/>
          <w:sz w:val="22"/>
          <w:szCs w:val="22"/>
        </w:rPr>
        <w:t>eventueel</w:t>
      </w:r>
      <w:proofErr w:type="gramEnd"/>
      <w:r w:rsidRPr="00184821">
        <w:rPr>
          <w:rFonts w:asciiTheme="minorHAnsi" w:hAnsiTheme="minorHAnsi" w:cstheme="minorHAnsi"/>
          <w:sz w:val="22"/>
          <w:szCs w:val="22"/>
        </w:rPr>
        <w:t xml:space="preserve"> aan te vullen)</w:t>
      </w:r>
    </w:p>
    <w:p w14:paraId="6225E91A" w14:textId="77777777" w:rsidR="001F7B2F" w:rsidRPr="00184821" w:rsidRDefault="001F7B2F" w:rsidP="001F7B2F">
      <w:pPr>
        <w:pStyle w:val="Kop4"/>
        <w:keepNext w:val="0"/>
        <w:keepLines w:val="0"/>
        <w:spacing w:before="240" w:after="0"/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</w:pPr>
      <w:r w:rsidRPr="00184821"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  <w:t>Opleidingen en behaalde diploma’s</w:t>
      </w:r>
    </w:p>
    <w:p w14:paraId="636C7C42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1)</w:t>
      </w:r>
    </w:p>
    <w:p w14:paraId="53E7ECCE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Naam van opleiding:</w:t>
      </w:r>
    </w:p>
    <w:p w14:paraId="03748C35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Instituut:</w:t>
      </w:r>
    </w:p>
    <w:p w14:paraId="293379EA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Periode/jaar:</w:t>
      </w:r>
    </w:p>
    <w:p w14:paraId="36D8C360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proofErr w:type="gramStart"/>
      <w:r w:rsidRPr="00184821">
        <w:rPr>
          <w:rFonts w:asciiTheme="minorHAnsi" w:hAnsiTheme="minorHAnsi" w:cstheme="minorHAnsi"/>
          <w:sz w:val="22"/>
          <w:szCs w:val="22"/>
        </w:rPr>
        <w:t>Certificaat /</w:t>
      </w:r>
      <w:proofErr w:type="gramEnd"/>
      <w:r w:rsidRPr="00184821">
        <w:rPr>
          <w:rFonts w:asciiTheme="minorHAnsi" w:hAnsiTheme="minorHAnsi" w:cstheme="minorHAnsi"/>
          <w:sz w:val="22"/>
          <w:szCs w:val="22"/>
        </w:rPr>
        <w:t xml:space="preserve"> diploma behaald: </w:t>
      </w:r>
      <w:proofErr w:type="gramStart"/>
      <w:r w:rsidRPr="00184821">
        <w:rPr>
          <w:rFonts w:asciiTheme="minorHAnsi" w:hAnsiTheme="minorHAnsi" w:cstheme="minorHAnsi"/>
          <w:sz w:val="22"/>
          <w:szCs w:val="22"/>
        </w:rPr>
        <w:t>ja /</w:t>
      </w:r>
      <w:proofErr w:type="gramEnd"/>
      <w:r w:rsidRPr="00184821">
        <w:rPr>
          <w:rFonts w:asciiTheme="minorHAnsi" w:hAnsiTheme="minorHAnsi" w:cstheme="minorHAnsi"/>
          <w:sz w:val="22"/>
          <w:szCs w:val="22"/>
        </w:rPr>
        <w:t xml:space="preserve"> nee (doorhalen wat niet van toepassing is)</w:t>
      </w:r>
    </w:p>
    <w:p w14:paraId="34CC0AA6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Korte omschrijving van de opleiding:</w:t>
      </w:r>
    </w:p>
    <w:p w14:paraId="12C154CE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</w:p>
    <w:p w14:paraId="1DDF15CA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2)</w:t>
      </w:r>
    </w:p>
    <w:p w14:paraId="1253ADA5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Naam van opleiding:</w:t>
      </w:r>
    </w:p>
    <w:p w14:paraId="2F393C74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Instituut:</w:t>
      </w:r>
    </w:p>
    <w:p w14:paraId="41D0F9BE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Periode/jaar:</w:t>
      </w:r>
    </w:p>
    <w:p w14:paraId="0909D26E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proofErr w:type="gramStart"/>
      <w:r w:rsidRPr="00184821">
        <w:rPr>
          <w:rFonts w:asciiTheme="minorHAnsi" w:hAnsiTheme="minorHAnsi" w:cstheme="minorHAnsi"/>
          <w:sz w:val="22"/>
          <w:szCs w:val="22"/>
        </w:rPr>
        <w:t>Certificaat /</w:t>
      </w:r>
      <w:proofErr w:type="gramEnd"/>
      <w:r w:rsidRPr="00184821">
        <w:rPr>
          <w:rFonts w:asciiTheme="minorHAnsi" w:hAnsiTheme="minorHAnsi" w:cstheme="minorHAnsi"/>
          <w:sz w:val="22"/>
          <w:szCs w:val="22"/>
        </w:rPr>
        <w:t xml:space="preserve"> diploma behaald: </w:t>
      </w:r>
      <w:proofErr w:type="gramStart"/>
      <w:r w:rsidRPr="00184821">
        <w:rPr>
          <w:rFonts w:asciiTheme="minorHAnsi" w:hAnsiTheme="minorHAnsi" w:cstheme="minorHAnsi"/>
          <w:sz w:val="22"/>
          <w:szCs w:val="22"/>
        </w:rPr>
        <w:t>ja /</w:t>
      </w:r>
      <w:proofErr w:type="gramEnd"/>
      <w:r w:rsidRPr="00184821">
        <w:rPr>
          <w:rFonts w:asciiTheme="minorHAnsi" w:hAnsiTheme="minorHAnsi" w:cstheme="minorHAnsi"/>
          <w:sz w:val="22"/>
          <w:szCs w:val="22"/>
        </w:rPr>
        <w:t xml:space="preserve"> nee (doorhalen wat niet van toepassing is)</w:t>
      </w:r>
    </w:p>
    <w:p w14:paraId="58DA88B9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Korte omschrijving van de opleiding:</w:t>
      </w:r>
    </w:p>
    <w:p w14:paraId="52BBF4FA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</w:p>
    <w:p w14:paraId="0FB1F783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(</w:t>
      </w:r>
      <w:proofErr w:type="gramStart"/>
      <w:r w:rsidRPr="00184821">
        <w:rPr>
          <w:rFonts w:asciiTheme="minorHAnsi" w:hAnsiTheme="minorHAnsi" w:cstheme="minorHAnsi"/>
          <w:sz w:val="22"/>
          <w:szCs w:val="22"/>
        </w:rPr>
        <w:t>eventueel</w:t>
      </w:r>
      <w:proofErr w:type="gramEnd"/>
      <w:r w:rsidRPr="00184821">
        <w:rPr>
          <w:rFonts w:asciiTheme="minorHAnsi" w:hAnsiTheme="minorHAnsi" w:cstheme="minorHAnsi"/>
          <w:sz w:val="22"/>
          <w:szCs w:val="22"/>
        </w:rPr>
        <w:t xml:space="preserve"> aan te vullen)</w:t>
      </w:r>
    </w:p>
    <w:p w14:paraId="39710427" w14:textId="77777777" w:rsidR="001F7B2F" w:rsidRPr="00184821" w:rsidRDefault="001F7B2F" w:rsidP="001F7B2F">
      <w:pPr>
        <w:spacing w:after="200" w:line="276" w:lineRule="auto"/>
        <w:rPr>
          <w:rFonts w:asciiTheme="minorHAnsi" w:eastAsiaTheme="majorEastAsia" w:hAnsiTheme="minorHAnsi" w:cstheme="minorHAnsi"/>
          <w:color w:val="003867"/>
          <w:kern w:val="2"/>
          <w:sz w:val="22"/>
          <w:szCs w:val="22"/>
          <w:lang w:eastAsia="en-US"/>
          <w14:ligatures w14:val="standardContextual"/>
        </w:rPr>
      </w:pPr>
      <w:r w:rsidRPr="00184821"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3FB92269" w14:textId="77777777" w:rsidR="001F7B2F" w:rsidRPr="00184821" w:rsidRDefault="001F7B2F" w:rsidP="001F7B2F">
      <w:pPr>
        <w:pStyle w:val="Kop4"/>
        <w:keepNext w:val="0"/>
        <w:keepLines w:val="0"/>
        <w:spacing w:before="240" w:after="0"/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</w:pPr>
      <w:r w:rsidRPr="00184821"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  <w:lastRenderedPageBreak/>
        <w:t>Relevante cursussen en trainingen</w:t>
      </w:r>
    </w:p>
    <w:p w14:paraId="3C69F29B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1)</w:t>
      </w:r>
    </w:p>
    <w:p w14:paraId="478D03B1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Naam van cursus/training:</w:t>
      </w:r>
    </w:p>
    <w:p w14:paraId="07D37FE9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Instituut:</w:t>
      </w:r>
    </w:p>
    <w:p w14:paraId="57DEC29E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Periode/jaar:</w:t>
      </w:r>
    </w:p>
    <w:p w14:paraId="17DD115A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proofErr w:type="gramStart"/>
      <w:r w:rsidRPr="00184821">
        <w:rPr>
          <w:rFonts w:asciiTheme="minorHAnsi" w:hAnsiTheme="minorHAnsi" w:cstheme="minorHAnsi"/>
          <w:sz w:val="22"/>
          <w:szCs w:val="22"/>
        </w:rPr>
        <w:t>Certificaat /</w:t>
      </w:r>
      <w:proofErr w:type="gramEnd"/>
      <w:r w:rsidRPr="00184821">
        <w:rPr>
          <w:rFonts w:asciiTheme="minorHAnsi" w:hAnsiTheme="minorHAnsi" w:cstheme="minorHAnsi"/>
          <w:sz w:val="22"/>
          <w:szCs w:val="22"/>
        </w:rPr>
        <w:t xml:space="preserve"> diploma behaald: </w:t>
      </w:r>
      <w:proofErr w:type="gramStart"/>
      <w:r w:rsidRPr="00184821">
        <w:rPr>
          <w:rFonts w:asciiTheme="minorHAnsi" w:hAnsiTheme="minorHAnsi" w:cstheme="minorHAnsi"/>
          <w:sz w:val="22"/>
          <w:szCs w:val="22"/>
        </w:rPr>
        <w:t>ja /</w:t>
      </w:r>
      <w:proofErr w:type="gramEnd"/>
      <w:r w:rsidRPr="00184821">
        <w:rPr>
          <w:rFonts w:asciiTheme="minorHAnsi" w:hAnsiTheme="minorHAnsi" w:cstheme="minorHAnsi"/>
          <w:sz w:val="22"/>
          <w:szCs w:val="22"/>
        </w:rPr>
        <w:t xml:space="preserve"> nee (doorhalen wat niet van toepassing is)</w:t>
      </w:r>
    </w:p>
    <w:p w14:paraId="16EF5708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Korte omschrijving van de cursus/training:</w:t>
      </w:r>
    </w:p>
    <w:p w14:paraId="76EA7D42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</w:p>
    <w:p w14:paraId="1CD44564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2)</w:t>
      </w:r>
    </w:p>
    <w:p w14:paraId="1676BCE9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Naam van cursus/training:</w:t>
      </w:r>
    </w:p>
    <w:p w14:paraId="6439F73B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Instituut:</w:t>
      </w:r>
    </w:p>
    <w:p w14:paraId="1ECE824E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Periode/jaar:</w:t>
      </w:r>
    </w:p>
    <w:p w14:paraId="7369A514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proofErr w:type="gramStart"/>
      <w:r w:rsidRPr="00184821">
        <w:rPr>
          <w:rFonts w:asciiTheme="minorHAnsi" w:hAnsiTheme="minorHAnsi" w:cstheme="minorHAnsi"/>
          <w:sz w:val="22"/>
          <w:szCs w:val="22"/>
        </w:rPr>
        <w:t>Certificaat /</w:t>
      </w:r>
      <w:proofErr w:type="gramEnd"/>
      <w:r w:rsidRPr="00184821">
        <w:rPr>
          <w:rFonts w:asciiTheme="minorHAnsi" w:hAnsiTheme="minorHAnsi" w:cstheme="minorHAnsi"/>
          <w:sz w:val="22"/>
          <w:szCs w:val="22"/>
        </w:rPr>
        <w:t xml:space="preserve"> diploma behaald: </w:t>
      </w:r>
      <w:proofErr w:type="gramStart"/>
      <w:r w:rsidRPr="00184821">
        <w:rPr>
          <w:rFonts w:asciiTheme="minorHAnsi" w:hAnsiTheme="minorHAnsi" w:cstheme="minorHAnsi"/>
          <w:sz w:val="22"/>
          <w:szCs w:val="22"/>
        </w:rPr>
        <w:t>ja /</w:t>
      </w:r>
      <w:proofErr w:type="gramEnd"/>
      <w:r w:rsidRPr="00184821">
        <w:rPr>
          <w:rFonts w:asciiTheme="minorHAnsi" w:hAnsiTheme="minorHAnsi" w:cstheme="minorHAnsi"/>
          <w:sz w:val="22"/>
          <w:szCs w:val="22"/>
        </w:rPr>
        <w:t xml:space="preserve"> nee (doorhalen wat niet van toepassing is)</w:t>
      </w:r>
    </w:p>
    <w:p w14:paraId="36EED9B1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Korte omschrijving van de cursus/training:</w:t>
      </w:r>
    </w:p>
    <w:p w14:paraId="042224A9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</w:p>
    <w:p w14:paraId="2CE51434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(</w:t>
      </w:r>
      <w:proofErr w:type="gramStart"/>
      <w:r w:rsidRPr="00184821">
        <w:rPr>
          <w:rFonts w:asciiTheme="minorHAnsi" w:hAnsiTheme="minorHAnsi" w:cstheme="minorHAnsi"/>
          <w:sz w:val="22"/>
          <w:szCs w:val="22"/>
        </w:rPr>
        <w:t>eventueel</w:t>
      </w:r>
      <w:proofErr w:type="gramEnd"/>
      <w:r w:rsidRPr="00184821">
        <w:rPr>
          <w:rFonts w:asciiTheme="minorHAnsi" w:hAnsiTheme="minorHAnsi" w:cstheme="minorHAnsi"/>
          <w:sz w:val="22"/>
          <w:szCs w:val="22"/>
        </w:rPr>
        <w:t xml:space="preserve"> aan te vullen)</w:t>
      </w:r>
    </w:p>
    <w:p w14:paraId="6B44DA31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</w:p>
    <w:p w14:paraId="4B7378B2" w14:textId="77777777" w:rsidR="001F7B2F" w:rsidRPr="00184821" w:rsidRDefault="001F7B2F" w:rsidP="001F7B2F">
      <w:pPr>
        <w:pStyle w:val="Kop4"/>
        <w:keepNext w:val="0"/>
        <w:keepLines w:val="0"/>
        <w:spacing w:before="240" w:after="0"/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</w:pPr>
      <w:r w:rsidRPr="00184821"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  <w:t xml:space="preserve">Competenties en </w:t>
      </w:r>
      <w:r w:rsidRPr="00366FC3"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  <w:t>werkhouding</w:t>
      </w:r>
    </w:p>
    <w:p w14:paraId="27EA17E9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Beschrijving:</w:t>
      </w:r>
    </w:p>
    <w:p w14:paraId="5AA417EA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</w:p>
    <w:p w14:paraId="643656C7" w14:textId="77777777" w:rsidR="001F7B2F" w:rsidRPr="00184821" w:rsidRDefault="001F7B2F" w:rsidP="001F7B2F">
      <w:pPr>
        <w:pStyle w:val="Kop4"/>
        <w:keepNext w:val="0"/>
        <w:keepLines w:val="0"/>
        <w:spacing w:before="240" w:after="0"/>
        <w:rPr>
          <w:rStyle w:val="Intensievebenadrukking"/>
          <w:rFonts w:asciiTheme="minorHAnsi" w:hAnsiTheme="minorHAnsi" w:cstheme="minorHAnsi"/>
          <w:color w:val="0070C0"/>
        </w:rPr>
      </w:pPr>
      <w:r w:rsidRPr="00184821"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  <w:t xml:space="preserve">Licht toe waarom kennis/ervaring/kwaliteiten passen bij de opdracht voor Ingenieursdiensten Wilhelminakanaal </w:t>
      </w:r>
      <w:proofErr w:type="spellStart"/>
      <w:r w:rsidRPr="00184821"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  <w:t>Kraaiven</w:t>
      </w:r>
      <w:proofErr w:type="spellEnd"/>
      <w:r w:rsidRPr="00184821"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  <w:t>-Loven</w:t>
      </w:r>
      <w:r w:rsidRPr="00184821">
        <w:rPr>
          <w:rStyle w:val="Intensievebenadrukking"/>
          <w:rFonts w:asciiTheme="minorHAnsi" w:hAnsiTheme="minorHAnsi" w:cstheme="minorHAnsi"/>
          <w:color w:val="0070C0"/>
        </w:rPr>
        <w:t>:</w:t>
      </w:r>
    </w:p>
    <w:p w14:paraId="13AC0A47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 xml:space="preserve">Toelichting: </w:t>
      </w:r>
    </w:p>
    <w:p w14:paraId="4A13148B" w14:textId="77777777" w:rsidR="001F7B2F" w:rsidRDefault="001F7B2F" w:rsidP="001F7B2F"/>
    <w:p w14:paraId="5907EEAA" w14:textId="77777777" w:rsidR="001F7B2F" w:rsidRDefault="001F7B2F" w:rsidP="001F7B2F"/>
    <w:p w14:paraId="7A1D2361" w14:textId="6B5D4D14" w:rsidR="001F7B2F" w:rsidRDefault="001F7B2F">
      <w:pPr>
        <w:spacing w:after="200" w:line="276" w:lineRule="auto"/>
      </w:pPr>
      <w:r>
        <w:br w:type="page"/>
      </w:r>
    </w:p>
    <w:p w14:paraId="2E1C160C" w14:textId="43E15AD6" w:rsidR="001F7B2F" w:rsidRPr="008D5317" w:rsidRDefault="001F7B2F" w:rsidP="001F7B2F">
      <w:pPr>
        <w:pStyle w:val="Titel"/>
        <w:spacing w:after="240"/>
      </w:pPr>
      <w:r w:rsidRPr="008D5317">
        <w:lastRenderedPageBreak/>
        <w:t xml:space="preserve">Bijlage </w:t>
      </w:r>
      <w:r>
        <w:t>10</w:t>
      </w:r>
      <w:r w:rsidRPr="008D5317">
        <w:t xml:space="preserve"> – Model Curriculum Vitae voorgestelde sleutelfunctionaris</w:t>
      </w:r>
      <w:r>
        <w:t xml:space="preserve"> (</w:t>
      </w:r>
      <w:r w:rsidR="00D36C4B">
        <w:t>3</w:t>
      </w:r>
      <w:r>
        <w:t>/3)</w:t>
      </w:r>
      <w:r w:rsidRPr="008D5317">
        <w:t xml:space="preserve"> </w:t>
      </w:r>
    </w:p>
    <w:p w14:paraId="0686A8EC" w14:textId="77777777" w:rsidR="001F7B2F" w:rsidRPr="008D5317" w:rsidRDefault="001F7B2F" w:rsidP="001F7B2F">
      <w:pPr>
        <w:pStyle w:val="Ondertitel"/>
        <w:spacing w:before="240" w:after="240" w:line="240" w:lineRule="auto"/>
      </w:pPr>
      <w:r w:rsidRPr="008D5317">
        <w:t xml:space="preserve">Door Inschrijver in te dienen bij de </w:t>
      </w:r>
      <w:sdt>
        <w:sdtPr>
          <w:alias w:val="Aanbestedingsprocedure"/>
          <w:tag w:val="Aanbestedingsprocedure"/>
          <w:id w:val="-525321054"/>
          <w:placeholder>
            <w:docPart w:val="D3291A07E88F4CEC95A2B1A62F5EC1DE"/>
          </w:placeholder>
          <w:comboBox>
            <w:listItem w:value="Kies een item."/>
            <w:listItem w:displayText="meervoudig onderhandse aanbesteding" w:value="meervoudig onderhandse aanbesteding"/>
            <w:listItem w:displayText="nationale openbare aanbesteding" w:value="nationale openbare aanbesteding"/>
            <w:listItem w:displayText="nationale niet-openbare aanbesteding met voorselectie" w:value="nationale niet-openbare aanbesteding met voorselectie"/>
            <w:listItem w:displayText="Europese openbare aanbesteding" w:value="Europese openbare aanbesteding"/>
            <w:listItem w:displayText="Europese niet-openbare aanbesteding met voorselectie" w:value="Europese niet-openbare aanbesteding met voorselectie"/>
          </w:comboBox>
        </w:sdtPr>
        <w:sdtContent>
          <w:r>
            <w:t>Europese openbare aanbesteding</w:t>
          </w:r>
        </w:sdtContent>
      </w:sdt>
      <w:r w:rsidRPr="008D5317">
        <w:t xml:space="preserve"> </w:t>
      </w:r>
      <w:proofErr w:type="gramStart"/>
      <w:r w:rsidRPr="008D5317">
        <w:t>aangaande</w:t>
      </w:r>
      <w:proofErr w:type="gramEnd"/>
      <w:r w:rsidRPr="008D5317">
        <w:t xml:space="preserve"> de Opdracht voor </w:t>
      </w:r>
      <w:r>
        <w:t xml:space="preserve">‘Optimalisatie Wilhelminakanaal </w:t>
      </w:r>
      <w:proofErr w:type="spellStart"/>
      <w:r>
        <w:t>Kraaiven</w:t>
      </w:r>
      <w:proofErr w:type="spellEnd"/>
      <w:r>
        <w:t>-Loven, ingenieursdiensten</w:t>
      </w:r>
    </w:p>
    <w:p w14:paraId="770B220C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Voor- en achternaam:</w:t>
      </w:r>
    </w:p>
    <w:p w14:paraId="01262F08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Huidige functie:</w:t>
      </w:r>
    </w:p>
    <w:p w14:paraId="30E7055F" w14:textId="77777777" w:rsidR="001F7B2F" w:rsidRPr="00366FC3" w:rsidRDefault="001F7B2F" w:rsidP="001F7B2F">
      <w:pPr>
        <w:pStyle w:val="Kop4"/>
        <w:keepNext w:val="0"/>
        <w:keepLines w:val="0"/>
        <w:spacing w:before="240" w:after="0"/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</w:pPr>
      <w:r w:rsidRPr="00366FC3"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  <w:t>Werkervaring</w:t>
      </w:r>
    </w:p>
    <w:p w14:paraId="29C5E196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1)</w:t>
      </w:r>
    </w:p>
    <w:p w14:paraId="276BEED4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Functie:</w:t>
      </w:r>
    </w:p>
    <w:p w14:paraId="72B6071A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Organisatie:</w:t>
      </w:r>
    </w:p>
    <w:p w14:paraId="4C3B6EF6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Periode/jaar:</w:t>
      </w:r>
    </w:p>
    <w:p w14:paraId="1F1CB500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Korte omschrijving van de werkzaamheden, in termen van taken/verantwoordelijkheden, belangrijkste behaalde resultaten en successen, gerealiseerde projecten en bijbehorende globale omzet:</w:t>
      </w:r>
    </w:p>
    <w:p w14:paraId="2B588E7A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</w:p>
    <w:p w14:paraId="7F5EB11D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2)</w:t>
      </w:r>
    </w:p>
    <w:p w14:paraId="6EBD9AB8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Functie:</w:t>
      </w:r>
    </w:p>
    <w:p w14:paraId="7AE58857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Organisatie:</w:t>
      </w:r>
    </w:p>
    <w:p w14:paraId="52AC696A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Periode/jaar:</w:t>
      </w:r>
    </w:p>
    <w:p w14:paraId="3B54F26E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Korte omschrijving van de werkzaamheden, in termen van taken/verantwoordelijkheden, belangrijkste behaalde resultaten en successen, gerealiseerde projecten en bijbehorende globale omzet:</w:t>
      </w:r>
    </w:p>
    <w:p w14:paraId="44E54785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</w:p>
    <w:p w14:paraId="2AF57FD3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(</w:t>
      </w:r>
      <w:proofErr w:type="gramStart"/>
      <w:r w:rsidRPr="00184821">
        <w:rPr>
          <w:rFonts w:asciiTheme="minorHAnsi" w:hAnsiTheme="minorHAnsi" w:cstheme="minorHAnsi"/>
          <w:sz w:val="22"/>
          <w:szCs w:val="22"/>
        </w:rPr>
        <w:t>eventueel</w:t>
      </w:r>
      <w:proofErr w:type="gramEnd"/>
      <w:r w:rsidRPr="00184821">
        <w:rPr>
          <w:rFonts w:asciiTheme="minorHAnsi" w:hAnsiTheme="minorHAnsi" w:cstheme="minorHAnsi"/>
          <w:sz w:val="22"/>
          <w:szCs w:val="22"/>
        </w:rPr>
        <w:t xml:space="preserve"> aan te vullen)</w:t>
      </w:r>
    </w:p>
    <w:p w14:paraId="27359892" w14:textId="77777777" w:rsidR="001F7B2F" w:rsidRPr="00366FC3" w:rsidRDefault="001F7B2F" w:rsidP="001F7B2F">
      <w:pPr>
        <w:pStyle w:val="Kop4"/>
        <w:keepNext w:val="0"/>
        <w:keepLines w:val="0"/>
        <w:spacing w:before="240" w:after="0"/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</w:pPr>
      <w:r w:rsidRPr="00366FC3"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  <w:t>Opleidingen en behaalde diploma’s</w:t>
      </w:r>
    </w:p>
    <w:p w14:paraId="4E2AE77D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1)</w:t>
      </w:r>
    </w:p>
    <w:p w14:paraId="5EFF8711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Naam van opleiding:</w:t>
      </w:r>
    </w:p>
    <w:p w14:paraId="0BED7D28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Instituut:</w:t>
      </w:r>
    </w:p>
    <w:p w14:paraId="30E7232D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Periode/jaar:</w:t>
      </w:r>
    </w:p>
    <w:p w14:paraId="2E3D3F4E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proofErr w:type="gramStart"/>
      <w:r w:rsidRPr="00184821">
        <w:rPr>
          <w:rFonts w:asciiTheme="minorHAnsi" w:hAnsiTheme="minorHAnsi" w:cstheme="minorHAnsi"/>
          <w:sz w:val="22"/>
          <w:szCs w:val="22"/>
        </w:rPr>
        <w:t>Certificaat /</w:t>
      </w:r>
      <w:proofErr w:type="gramEnd"/>
      <w:r w:rsidRPr="00184821">
        <w:rPr>
          <w:rFonts w:asciiTheme="minorHAnsi" w:hAnsiTheme="minorHAnsi" w:cstheme="minorHAnsi"/>
          <w:sz w:val="22"/>
          <w:szCs w:val="22"/>
        </w:rPr>
        <w:t xml:space="preserve"> diploma behaald: </w:t>
      </w:r>
      <w:proofErr w:type="gramStart"/>
      <w:r w:rsidRPr="00184821">
        <w:rPr>
          <w:rFonts w:asciiTheme="minorHAnsi" w:hAnsiTheme="minorHAnsi" w:cstheme="minorHAnsi"/>
          <w:sz w:val="22"/>
          <w:szCs w:val="22"/>
        </w:rPr>
        <w:t>ja /</w:t>
      </w:r>
      <w:proofErr w:type="gramEnd"/>
      <w:r w:rsidRPr="00184821">
        <w:rPr>
          <w:rFonts w:asciiTheme="minorHAnsi" w:hAnsiTheme="minorHAnsi" w:cstheme="minorHAnsi"/>
          <w:sz w:val="22"/>
          <w:szCs w:val="22"/>
        </w:rPr>
        <w:t xml:space="preserve"> nee (doorhalen wat niet van toepassing is)</w:t>
      </w:r>
    </w:p>
    <w:p w14:paraId="7EB25186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Korte omschrijving van de opleiding:</w:t>
      </w:r>
    </w:p>
    <w:p w14:paraId="19EE78BE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</w:p>
    <w:p w14:paraId="6C9ADCA0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2)</w:t>
      </w:r>
    </w:p>
    <w:p w14:paraId="0C0ECA88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Naam van opleiding:</w:t>
      </w:r>
    </w:p>
    <w:p w14:paraId="2E7C862B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Instituut:</w:t>
      </w:r>
    </w:p>
    <w:p w14:paraId="7A33F363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Periode/jaar:</w:t>
      </w:r>
    </w:p>
    <w:p w14:paraId="360D2004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proofErr w:type="gramStart"/>
      <w:r w:rsidRPr="00184821">
        <w:rPr>
          <w:rFonts w:asciiTheme="minorHAnsi" w:hAnsiTheme="minorHAnsi" w:cstheme="minorHAnsi"/>
          <w:sz w:val="22"/>
          <w:szCs w:val="22"/>
        </w:rPr>
        <w:t>Certificaat /</w:t>
      </w:r>
      <w:proofErr w:type="gramEnd"/>
      <w:r w:rsidRPr="00184821">
        <w:rPr>
          <w:rFonts w:asciiTheme="minorHAnsi" w:hAnsiTheme="minorHAnsi" w:cstheme="minorHAnsi"/>
          <w:sz w:val="22"/>
          <w:szCs w:val="22"/>
        </w:rPr>
        <w:t xml:space="preserve"> diploma behaald: </w:t>
      </w:r>
      <w:proofErr w:type="gramStart"/>
      <w:r w:rsidRPr="00184821">
        <w:rPr>
          <w:rFonts w:asciiTheme="minorHAnsi" w:hAnsiTheme="minorHAnsi" w:cstheme="minorHAnsi"/>
          <w:sz w:val="22"/>
          <w:szCs w:val="22"/>
        </w:rPr>
        <w:t>ja /</w:t>
      </w:r>
      <w:proofErr w:type="gramEnd"/>
      <w:r w:rsidRPr="00184821">
        <w:rPr>
          <w:rFonts w:asciiTheme="minorHAnsi" w:hAnsiTheme="minorHAnsi" w:cstheme="minorHAnsi"/>
          <w:sz w:val="22"/>
          <w:szCs w:val="22"/>
        </w:rPr>
        <w:t xml:space="preserve"> nee (doorhalen wat niet van toepassing is)</w:t>
      </w:r>
    </w:p>
    <w:p w14:paraId="30920774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Korte omschrijving van de opleiding:</w:t>
      </w:r>
    </w:p>
    <w:p w14:paraId="6D34CA59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</w:p>
    <w:p w14:paraId="1D43B70A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(</w:t>
      </w:r>
      <w:proofErr w:type="gramStart"/>
      <w:r w:rsidRPr="00184821">
        <w:rPr>
          <w:rFonts w:asciiTheme="minorHAnsi" w:hAnsiTheme="minorHAnsi" w:cstheme="minorHAnsi"/>
          <w:sz w:val="22"/>
          <w:szCs w:val="22"/>
        </w:rPr>
        <w:t>eventueel</w:t>
      </w:r>
      <w:proofErr w:type="gramEnd"/>
      <w:r w:rsidRPr="00184821">
        <w:rPr>
          <w:rFonts w:asciiTheme="minorHAnsi" w:hAnsiTheme="minorHAnsi" w:cstheme="minorHAnsi"/>
          <w:sz w:val="22"/>
          <w:szCs w:val="22"/>
        </w:rPr>
        <w:t xml:space="preserve"> aan te vullen)</w:t>
      </w:r>
    </w:p>
    <w:p w14:paraId="49D1B41A" w14:textId="77777777" w:rsidR="001F7B2F" w:rsidRPr="00184821" w:rsidRDefault="001F7B2F" w:rsidP="001F7B2F">
      <w:pPr>
        <w:spacing w:after="200" w:line="276" w:lineRule="auto"/>
        <w:rPr>
          <w:rFonts w:asciiTheme="minorHAnsi" w:eastAsiaTheme="majorEastAsia" w:hAnsiTheme="minorHAnsi" w:cstheme="minorHAnsi"/>
          <w:color w:val="003867"/>
          <w:kern w:val="2"/>
          <w:sz w:val="22"/>
          <w:szCs w:val="22"/>
          <w:lang w:eastAsia="en-US"/>
          <w14:ligatures w14:val="standardContextual"/>
        </w:rPr>
      </w:pPr>
      <w:r w:rsidRPr="00184821"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0CF72F80" w14:textId="77777777" w:rsidR="001F7B2F" w:rsidRPr="00184821" w:rsidRDefault="001F7B2F" w:rsidP="001F7B2F">
      <w:pPr>
        <w:pStyle w:val="Kop4"/>
        <w:keepNext w:val="0"/>
        <w:keepLines w:val="0"/>
        <w:spacing w:before="240" w:after="0"/>
        <w:rPr>
          <w:rStyle w:val="Intensievebenadrukking"/>
          <w:rFonts w:asciiTheme="minorHAnsi" w:hAnsiTheme="minorHAnsi" w:cstheme="minorHAnsi"/>
          <w:sz w:val="22"/>
          <w:szCs w:val="22"/>
        </w:rPr>
      </w:pPr>
      <w:r w:rsidRPr="00366FC3"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  <w:lastRenderedPageBreak/>
        <w:t>Relevante cursussen en trainingen</w:t>
      </w:r>
    </w:p>
    <w:p w14:paraId="01E6041E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1)</w:t>
      </w:r>
    </w:p>
    <w:p w14:paraId="7038925E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Naam van cursus/training:</w:t>
      </w:r>
    </w:p>
    <w:p w14:paraId="45540514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Instituut:</w:t>
      </w:r>
    </w:p>
    <w:p w14:paraId="4353B472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Periode/jaar:</w:t>
      </w:r>
    </w:p>
    <w:p w14:paraId="7D3E4DA1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proofErr w:type="gramStart"/>
      <w:r w:rsidRPr="00184821">
        <w:rPr>
          <w:rFonts w:asciiTheme="minorHAnsi" w:hAnsiTheme="minorHAnsi" w:cstheme="minorHAnsi"/>
          <w:sz w:val="22"/>
          <w:szCs w:val="22"/>
        </w:rPr>
        <w:t>Certificaat /</w:t>
      </w:r>
      <w:proofErr w:type="gramEnd"/>
      <w:r w:rsidRPr="00184821">
        <w:rPr>
          <w:rFonts w:asciiTheme="minorHAnsi" w:hAnsiTheme="minorHAnsi" w:cstheme="minorHAnsi"/>
          <w:sz w:val="22"/>
          <w:szCs w:val="22"/>
        </w:rPr>
        <w:t xml:space="preserve"> diploma behaald: </w:t>
      </w:r>
      <w:proofErr w:type="gramStart"/>
      <w:r w:rsidRPr="00184821">
        <w:rPr>
          <w:rFonts w:asciiTheme="minorHAnsi" w:hAnsiTheme="minorHAnsi" w:cstheme="minorHAnsi"/>
          <w:sz w:val="22"/>
          <w:szCs w:val="22"/>
        </w:rPr>
        <w:t>ja /</w:t>
      </w:r>
      <w:proofErr w:type="gramEnd"/>
      <w:r w:rsidRPr="00184821">
        <w:rPr>
          <w:rFonts w:asciiTheme="minorHAnsi" w:hAnsiTheme="minorHAnsi" w:cstheme="minorHAnsi"/>
          <w:sz w:val="22"/>
          <w:szCs w:val="22"/>
        </w:rPr>
        <w:t xml:space="preserve"> nee (doorhalen wat niet van toepassing is)</w:t>
      </w:r>
    </w:p>
    <w:p w14:paraId="5A351FFC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Korte omschrijving van de cursus/training:</w:t>
      </w:r>
    </w:p>
    <w:p w14:paraId="4318E22F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</w:p>
    <w:p w14:paraId="2CAA0489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2)</w:t>
      </w:r>
    </w:p>
    <w:p w14:paraId="117CBEFC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Naam van cursus/training:</w:t>
      </w:r>
    </w:p>
    <w:p w14:paraId="79B77A66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Instituut:</w:t>
      </w:r>
    </w:p>
    <w:p w14:paraId="0EDF8562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Periode/jaar:</w:t>
      </w:r>
    </w:p>
    <w:p w14:paraId="300CAA7D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proofErr w:type="gramStart"/>
      <w:r w:rsidRPr="00184821">
        <w:rPr>
          <w:rFonts w:asciiTheme="minorHAnsi" w:hAnsiTheme="minorHAnsi" w:cstheme="minorHAnsi"/>
          <w:sz w:val="22"/>
          <w:szCs w:val="22"/>
        </w:rPr>
        <w:t>Certificaat /</w:t>
      </w:r>
      <w:proofErr w:type="gramEnd"/>
      <w:r w:rsidRPr="00184821">
        <w:rPr>
          <w:rFonts w:asciiTheme="minorHAnsi" w:hAnsiTheme="minorHAnsi" w:cstheme="minorHAnsi"/>
          <w:sz w:val="22"/>
          <w:szCs w:val="22"/>
        </w:rPr>
        <w:t xml:space="preserve"> diploma behaald: </w:t>
      </w:r>
      <w:proofErr w:type="gramStart"/>
      <w:r w:rsidRPr="00184821">
        <w:rPr>
          <w:rFonts w:asciiTheme="minorHAnsi" w:hAnsiTheme="minorHAnsi" w:cstheme="minorHAnsi"/>
          <w:sz w:val="22"/>
          <w:szCs w:val="22"/>
        </w:rPr>
        <w:t>ja /</w:t>
      </w:r>
      <w:proofErr w:type="gramEnd"/>
      <w:r w:rsidRPr="00184821">
        <w:rPr>
          <w:rFonts w:asciiTheme="minorHAnsi" w:hAnsiTheme="minorHAnsi" w:cstheme="minorHAnsi"/>
          <w:sz w:val="22"/>
          <w:szCs w:val="22"/>
        </w:rPr>
        <w:t xml:space="preserve"> nee (doorhalen wat niet van toepassing is)</w:t>
      </w:r>
    </w:p>
    <w:p w14:paraId="70F5457D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Korte omschrijving van de cursus/training:</w:t>
      </w:r>
    </w:p>
    <w:p w14:paraId="0C77C293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</w:p>
    <w:p w14:paraId="6970461C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(</w:t>
      </w:r>
      <w:proofErr w:type="gramStart"/>
      <w:r w:rsidRPr="00184821">
        <w:rPr>
          <w:rFonts w:asciiTheme="minorHAnsi" w:hAnsiTheme="minorHAnsi" w:cstheme="minorHAnsi"/>
          <w:sz w:val="22"/>
          <w:szCs w:val="22"/>
        </w:rPr>
        <w:t>eventueel</w:t>
      </w:r>
      <w:proofErr w:type="gramEnd"/>
      <w:r w:rsidRPr="00184821">
        <w:rPr>
          <w:rFonts w:asciiTheme="minorHAnsi" w:hAnsiTheme="minorHAnsi" w:cstheme="minorHAnsi"/>
          <w:sz w:val="22"/>
          <w:szCs w:val="22"/>
        </w:rPr>
        <w:t xml:space="preserve"> aan te vullen)</w:t>
      </w:r>
    </w:p>
    <w:p w14:paraId="133E8FAB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</w:p>
    <w:p w14:paraId="621A5162" w14:textId="77777777" w:rsidR="001F7B2F" w:rsidRPr="00366FC3" w:rsidRDefault="001F7B2F" w:rsidP="001F7B2F">
      <w:pPr>
        <w:pStyle w:val="Kop4"/>
        <w:keepNext w:val="0"/>
        <w:keepLines w:val="0"/>
        <w:spacing w:before="240" w:after="0"/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</w:pPr>
      <w:r w:rsidRPr="00366FC3"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  <w:t>Competenties en werkhouding</w:t>
      </w:r>
    </w:p>
    <w:p w14:paraId="26B11AA2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>Beschrijving:</w:t>
      </w:r>
    </w:p>
    <w:p w14:paraId="73578041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</w:p>
    <w:p w14:paraId="7EE041C9" w14:textId="77777777" w:rsidR="001F7B2F" w:rsidRPr="00366FC3" w:rsidRDefault="001F7B2F" w:rsidP="001F7B2F">
      <w:pPr>
        <w:pStyle w:val="Kop4"/>
        <w:keepNext w:val="0"/>
        <w:keepLines w:val="0"/>
        <w:spacing w:before="240" w:after="0"/>
        <w:rPr>
          <w:rStyle w:val="Intensievebenadrukking"/>
          <w:rFonts w:asciiTheme="minorHAnsi" w:hAnsiTheme="minorHAnsi" w:cstheme="minorHAnsi"/>
          <w:color w:val="0070C0"/>
        </w:rPr>
      </w:pPr>
      <w:r w:rsidRPr="00366FC3"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  <w:t xml:space="preserve">Licht toe waarom kennis/ervaring/kwaliteiten passen bij de opdracht voor Ingenieursdiensten Wilhelminakanaal </w:t>
      </w:r>
      <w:proofErr w:type="spellStart"/>
      <w:r w:rsidRPr="00366FC3"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  <w:t>Kraaiven</w:t>
      </w:r>
      <w:proofErr w:type="spellEnd"/>
      <w:r w:rsidRPr="00366FC3">
        <w:rPr>
          <w:rStyle w:val="Intensievebenadrukking"/>
          <w:rFonts w:asciiTheme="minorHAnsi" w:hAnsiTheme="minorHAnsi" w:cstheme="minorHAnsi"/>
          <w:color w:val="0070C0"/>
          <w:sz w:val="22"/>
          <w:szCs w:val="22"/>
        </w:rPr>
        <w:t>-Loven</w:t>
      </w:r>
      <w:r w:rsidRPr="00366FC3">
        <w:rPr>
          <w:rStyle w:val="Intensievebenadrukking"/>
          <w:rFonts w:asciiTheme="minorHAnsi" w:hAnsiTheme="minorHAnsi" w:cstheme="minorHAnsi"/>
          <w:color w:val="0070C0"/>
        </w:rPr>
        <w:t>:</w:t>
      </w:r>
    </w:p>
    <w:p w14:paraId="7C48A5BD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  <w:r w:rsidRPr="00184821">
        <w:rPr>
          <w:rFonts w:asciiTheme="minorHAnsi" w:hAnsiTheme="minorHAnsi" w:cstheme="minorHAnsi"/>
          <w:sz w:val="22"/>
          <w:szCs w:val="22"/>
        </w:rPr>
        <w:t xml:space="preserve">Toelichting: </w:t>
      </w:r>
    </w:p>
    <w:p w14:paraId="0A0B4F41" w14:textId="77777777" w:rsidR="001F7B2F" w:rsidRPr="00184821" w:rsidRDefault="001F7B2F" w:rsidP="001F7B2F">
      <w:pPr>
        <w:rPr>
          <w:rFonts w:asciiTheme="minorHAnsi" w:hAnsiTheme="minorHAnsi" w:cstheme="minorHAnsi"/>
          <w:sz w:val="22"/>
          <w:szCs w:val="22"/>
        </w:rPr>
      </w:pPr>
    </w:p>
    <w:p w14:paraId="6EEC335F" w14:textId="77777777" w:rsidR="001F7B2F" w:rsidRDefault="001F7B2F" w:rsidP="001F7B2F"/>
    <w:p w14:paraId="7562F4DE" w14:textId="77777777" w:rsidR="00E40E53" w:rsidRDefault="00E40E53" w:rsidP="00927FFB"/>
    <w:sectPr w:rsidR="00E40E53" w:rsidSect="00B3151C"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3D852" w14:textId="77777777" w:rsidR="003A6504" w:rsidRDefault="003A6504" w:rsidP="00096F21">
      <w:r>
        <w:separator/>
      </w:r>
    </w:p>
  </w:endnote>
  <w:endnote w:type="continuationSeparator" w:id="0">
    <w:p w14:paraId="1BE1E92A" w14:textId="77777777" w:rsidR="003A6504" w:rsidRDefault="003A6504" w:rsidP="00096F21">
      <w:r>
        <w:continuationSeparator/>
      </w:r>
    </w:p>
  </w:endnote>
  <w:endnote w:type="continuationNotice" w:id="1">
    <w:p w14:paraId="49E2B58B" w14:textId="77777777" w:rsidR="003A6504" w:rsidRDefault="003A6504" w:rsidP="00096F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nschrif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Lucida Til Sans VL">
    <w:altName w:val="Calibri"/>
    <w:charset w:val="00"/>
    <w:family w:val="auto"/>
    <w:pitch w:val="variable"/>
    <w:sig w:usb0="00000003" w:usb1="00000000" w:usb2="00000000" w:usb3="00000000" w:csb0="00000001" w:csb1="00000000"/>
  </w:font>
  <w:font w:name="Bahnschrift SemiBold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EDB63" w14:textId="77777777" w:rsidR="005210FE" w:rsidRDefault="005210FE" w:rsidP="00096F21">
    <w:pPr>
      <w:pStyle w:val="Voettekst"/>
      <w:rPr>
        <w:lang w:bidi="nl-NL"/>
      </w:rPr>
    </w:pPr>
  </w:p>
  <w:p w14:paraId="348350DD" w14:textId="0925533E" w:rsidR="005D4FDD" w:rsidRPr="000F59E5" w:rsidRDefault="005210FE" w:rsidP="0081395B">
    <w:pPr>
      <w:pStyle w:val="Voettekst"/>
      <w:tabs>
        <w:tab w:val="center" w:pos="4536"/>
      </w:tabs>
      <w:spacing w:line="240" w:lineRule="auto"/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</w:pPr>
    <w:r w:rsidRPr="000F59E5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Bijlage </w:t>
    </w:r>
    <w:r w:rsidR="000B1D5E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10</w:t>
    </w:r>
    <w:r w:rsidR="008F54BE" w:rsidRPr="000F59E5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 </w:t>
    </w:r>
    <w:r w:rsidR="0081395B" w:rsidRPr="000F59E5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–</w:t>
    </w:r>
    <w:r w:rsidRPr="000F59E5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 </w:t>
    </w:r>
    <w:r w:rsidR="00E40E53" w:rsidRPr="000F59E5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Model Curriculum Vitae voorgestelde sleutelfunctionaris</w:t>
    </w:r>
    <w:r w:rsidR="0081395B" w:rsidRPr="000F59E5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ab/>
    </w:r>
    <w:r w:rsidR="003A0789" w:rsidRPr="00D36C4B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Pagina </w:t>
    </w:r>
    <w:r w:rsidR="003A0789" w:rsidRPr="00D36C4B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begin"/>
    </w:r>
    <w:r w:rsidR="003A0789" w:rsidRPr="00D36C4B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instrText>PAGE  \* Arabic  \* MERGEFORMAT</w:instrText>
    </w:r>
    <w:r w:rsidR="003A0789" w:rsidRPr="00D36C4B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separate"/>
    </w:r>
    <w:r w:rsidR="003A0789" w:rsidRPr="00D36C4B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2</w:t>
    </w:r>
    <w:r w:rsidR="003A0789" w:rsidRPr="00D36C4B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end"/>
    </w:r>
    <w:r w:rsidR="003A0789" w:rsidRPr="00D36C4B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 van </w:t>
    </w:r>
    <w:r w:rsidR="003A0789" w:rsidRPr="00D36C4B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begin"/>
    </w:r>
    <w:r w:rsidR="003A0789" w:rsidRPr="00D36C4B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instrText>NUMPAGES  \* Arabic  \* MERGEFORMAT</w:instrText>
    </w:r>
    <w:r w:rsidR="003A0789" w:rsidRPr="00D36C4B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separate"/>
    </w:r>
    <w:r w:rsidR="003A0789" w:rsidRPr="00D36C4B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24</w:t>
    </w:r>
    <w:r w:rsidR="003A0789" w:rsidRPr="00D36C4B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EB104" w14:textId="77777777" w:rsidR="003A6504" w:rsidRDefault="003A6504" w:rsidP="00096F21">
      <w:r>
        <w:separator/>
      </w:r>
    </w:p>
  </w:footnote>
  <w:footnote w:type="continuationSeparator" w:id="0">
    <w:p w14:paraId="46CAA76F" w14:textId="77777777" w:rsidR="003A6504" w:rsidRDefault="003A6504" w:rsidP="00096F21">
      <w:r>
        <w:continuationSeparator/>
      </w:r>
    </w:p>
  </w:footnote>
  <w:footnote w:type="continuationNotice" w:id="1">
    <w:p w14:paraId="2034AC75" w14:textId="77777777" w:rsidR="003A6504" w:rsidRDefault="003A6504" w:rsidP="00096F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0603E" w14:textId="77777777" w:rsidR="000A1756" w:rsidRDefault="000A1756" w:rsidP="00096F21">
    <w:pPr>
      <w:pStyle w:val="Koptekst"/>
    </w:pPr>
  </w:p>
  <w:p w14:paraId="6598F35A" w14:textId="77777777" w:rsidR="000A1756" w:rsidRDefault="000A1756" w:rsidP="00096F21">
    <w:pPr>
      <w:pStyle w:val="Koptekst"/>
    </w:pPr>
  </w:p>
  <w:p w14:paraId="37BCB2D1" w14:textId="77777777" w:rsidR="00F91A8A" w:rsidRPr="000A1756" w:rsidRDefault="00F91A8A" w:rsidP="00096F2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7472"/>
    <w:multiLevelType w:val="hybridMultilevel"/>
    <w:tmpl w:val="F2C64E6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B1749"/>
    <w:multiLevelType w:val="multilevel"/>
    <w:tmpl w:val="6E9A8B64"/>
    <w:lvl w:ilvl="0">
      <w:start w:val="1"/>
      <w:numFmt w:val="decimal"/>
      <w:lvlText w:val="%1"/>
      <w:lvlJc w:val="right"/>
      <w:pPr>
        <w:tabs>
          <w:tab w:val="num" w:pos="1985"/>
        </w:tabs>
        <w:ind w:left="360" w:firstLine="1341"/>
      </w:pPr>
      <w:rPr>
        <w:rFonts w:hint="default"/>
      </w:rPr>
    </w:lvl>
    <w:lvl w:ilvl="1">
      <w:start w:val="1"/>
      <w:numFmt w:val="decimal"/>
      <w:lvlText w:val="%1.%2"/>
      <w:lvlJc w:val="right"/>
      <w:pPr>
        <w:tabs>
          <w:tab w:val="num" w:pos="1418"/>
        </w:tabs>
        <w:ind w:left="225" w:firstLine="909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1985"/>
        </w:tabs>
        <w:ind w:left="1224" w:firstLine="477"/>
      </w:pPr>
      <w:rPr>
        <w:rFonts w:hint="default"/>
      </w:rPr>
    </w:lvl>
    <w:lvl w:ilvl="3">
      <w:start w:val="1"/>
      <w:numFmt w:val="decimal"/>
      <w:lvlText w:val="%1.%2.%3.%4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COLOFON"/>
      <w:lvlJc w:val="left"/>
      <w:pPr>
        <w:tabs>
          <w:tab w:val="num" w:pos="0"/>
        </w:tabs>
        <w:ind w:left="0" w:hanging="2268"/>
      </w:pPr>
      <w:rPr>
        <w:rFonts w:ascii="Frutiger Light" w:hAnsi="Frutiger Light" w:hint="default"/>
        <w:b w:val="0"/>
        <w:i w:val="0"/>
        <w:color w:val="BE8214"/>
        <w:sz w:val="28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29265A3B"/>
    <w:multiLevelType w:val="hybridMultilevel"/>
    <w:tmpl w:val="BAA6F868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3CF4704"/>
    <w:multiLevelType w:val="hybridMultilevel"/>
    <w:tmpl w:val="544EC2AA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4786148"/>
    <w:multiLevelType w:val="hybridMultilevel"/>
    <w:tmpl w:val="D438207A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CD35B77"/>
    <w:multiLevelType w:val="multilevel"/>
    <w:tmpl w:val="3AD09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4C10DF2"/>
    <w:multiLevelType w:val="hybridMultilevel"/>
    <w:tmpl w:val="04882A9E"/>
    <w:lvl w:ilvl="0" w:tplc="5F4EC44A">
      <w:start w:val="1"/>
      <w:numFmt w:val="upperLetter"/>
      <w:lvlText w:val="%1."/>
      <w:lvlJc w:val="left"/>
      <w:pPr>
        <w:ind w:left="234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065" w:hanging="360"/>
      </w:pPr>
    </w:lvl>
    <w:lvl w:ilvl="2" w:tplc="0413001B" w:tentative="1">
      <w:start w:val="1"/>
      <w:numFmt w:val="lowerRoman"/>
      <w:lvlText w:val="%3."/>
      <w:lvlJc w:val="right"/>
      <w:pPr>
        <w:ind w:left="3785" w:hanging="180"/>
      </w:pPr>
    </w:lvl>
    <w:lvl w:ilvl="3" w:tplc="0413000F" w:tentative="1">
      <w:start w:val="1"/>
      <w:numFmt w:val="decimal"/>
      <w:lvlText w:val="%4."/>
      <w:lvlJc w:val="left"/>
      <w:pPr>
        <w:ind w:left="4505" w:hanging="360"/>
      </w:pPr>
    </w:lvl>
    <w:lvl w:ilvl="4" w:tplc="04130019" w:tentative="1">
      <w:start w:val="1"/>
      <w:numFmt w:val="lowerLetter"/>
      <w:lvlText w:val="%5."/>
      <w:lvlJc w:val="left"/>
      <w:pPr>
        <w:ind w:left="5225" w:hanging="360"/>
      </w:pPr>
    </w:lvl>
    <w:lvl w:ilvl="5" w:tplc="0413001B" w:tentative="1">
      <w:start w:val="1"/>
      <w:numFmt w:val="lowerRoman"/>
      <w:lvlText w:val="%6."/>
      <w:lvlJc w:val="right"/>
      <w:pPr>
        <w:ind w:left="5945" w:hanging="180"/>
      </w:pPr>
    </w:lvl>
    <w:lvl w:ilvl="6" w:tplc="0413000F" w:tentative="1">
      <w:start w:val="1"/>
      <w:numFmt w:val="decimal"/>
      <w:lvlText w:val="%7."/>
      <w:lvlJc w:val="left"/>
      <w:pPr>
        <w:ind w:left="6665" w:hanging="360"/>
      </w:pPr>
    </w:lvl>
    <w:lvl w:ilvl="7" w:tplc="04130019" w:tentative="1">
      <w:start w:val="1"/>
      <w:numFmt w:val="lowerLetter"/>
      <w:lvlText w:val="%8."/>
      <w:lvlJc w:val="left"/>
      <w:pPr>
        <w:ind w:left="7385" w:hanging="360"/>
      </w:pPr>
    </w:lvl>
    <w:lvl w:ilvl="8" w:tplc="0413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7" w15:restartNumberingAfterBreak="0">
    <w:nsid w:val="76E321C6"/>
    <w:multiLevelType w:val="hybridMultilevel"/>
    <w:tmpl w:val="9C8C56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584351"/>
    <w:multiLevelType w:val="hybridMultilevel"/>
    <w:tmpl w:val="9D0ECBD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0711176">
    <w:abstractNumId w:val="1"/>
  </w:num>
  <w:num w:numId="2" w16cid:durableId="1852404849">
    <w:abstractNumId w:val="6"/>
  </w:num>
  <w:num w:numId="3" w16cid:durableId="994452798">
    <w:abstractNumId w:val="5"/>
  </w:num>
  <w:num w:numId="4" w16cid:durableId="222568843">
    <w:abstractNumId w:val="0"/>
  </w:num>
  <w:num w:numId="5" w16cid:durableId="996541991">
    <w:abstractNumId w:val="8"/>
  </w:num>
  <w:num w:numId="6" w16cid:durableId="7829336">
    <w:abstractNumId w:val="3"/>
  </w:num>
  <w:num w:numId="7" w16cid:durableId="1526214007">
    <w:abstractNumId w:val="4"/>
  </w:num>
  <w:num w:numId="8" w16cid:durableId="2072462316">
    <w:abstractNumId w:val="7"/>
  </w:num>
  <w:num w:numId="9" w16cid:durableId="21126275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FFB"/>
    <w:rsid w:val="00004D4D"/>
    <w:rsid w:val="000146FF"/>
    <w:rsid w:val="00034C4F"/>
    <w:rsid w:val="00054C83"/>
    <w:rsid w:val="0006313F"/>
    <w:rsid w:val="00064EE2"/>
    <w:rsid w:val="00081722"/>
    <w:rsid w:val="00096F21"/>
    <w:rsid w:val="000A1756"/>
    <w:rsid w:val="000B1D5E"/>
    <w:rsid w:val="000B584E"/>
    <w:rsid w:val="000C05D2"/>
    <w:rsid w:val="000D6EDF"/>
    <w:rsid w:val="000E27D1"/>
    <w:rsid w:val="000F59E5"/>
    <w:rsid w:val="00121D70"/>
    <w:rsid w:val="001349CF"/>
    <w:rsid w:val="001413FF"/>
    <w:rsid w:val="00143268"/>
    <w:rsid w:val="00147804"/>
    <w:rsid w:val="00162534"/>
    <w:rsid w:val="00183BFF"/>
    <w:rsid w:val="00184821"/>
    <w:rsid w:val="00186254"/>
    <w:rsid w:val="00190480"/>
    <w:rsid w:val="001C4C9A"/>
    <w:rsid w:val="001D5FDA"/>
    <w:rsid w:val="001F3C07"/>
    <w:rsid w:val="001F7B2F"/>
    <w:rsid w:val="0020054C"/>
    <w:rsid w:val="002214A8"/>
    <w:rsid w:val="00237DB5"/>
    <w:rsid w:val="00241B97"/>
    <w:rsid w:val="002562C9"/>
    <w:rsid w:val="00285CE3"/>
    <w:rsid w:val="002864CE"/>
    <w:rsid w:val="002A4BBC"/>
    <w:rsid w:val="002A7F1D"/>
    <w:rsid w:val="002B10AC"/>
    <w:rsid w:val="002D529D"/>
    <w:rsid w:val="002F6B67"/>
    <w:rsid w:val="00333FA7"/>
    <w:rsid w:val="00342C06"/>
    <w:rsid w:val="00347915"/>
    <w:rsid w:val="00353C82"/>
    <w:rsid w:val="003600D8"/>
    <w:rsid w:val="003608C7"/>
    <w:rsid w:val="00366FC3"/>
    <w:rsid w:val="00387E3A"/>
    <w:rsid w:val="003A0789"/>
    <w:rsid w:val="003A6504"/>
    <w:rsid w:val="00406A94"/>
    <w:rsid w:val="0043015E"/>
    <w:rsid w:val="00430E8D"/>
    <w:rsid w:val="004318AD"/>
    <w:rsid w:val="00440685"/>
    <w:rsid w:val="00443ED6"/>
    <w:rsid w:val="004520F9"/>
    <w:rsid w:val="004741DD"/>
    <w:rsid w:val="00475026"/>
    <w:rsid w:val="00483BFD"/>
    <w:rsid w:val="0049125E"/>
    <w:rsid w:val="00493279"/>
    <w:rsid w:val="004941C4"/>
    <w:rsid w:val="004F3958"/>
    <w:rsid w:val="005210FE"/>
    <w:rsid w:val="005227EC"/>
    <w:rsid w:val="00524EEC"/>
    <w:rsid w:val="0052709D"/>
    <w:rsid w:val="005355A5"/>
    <w:rsid w:val="005905E2"/>
    <w:rsid w:val="00591C18"/>
    <w:rsid w:val="005D4FDD"/>
    <w:rsid w:val="005D514E"/>
    <w:rsid w:val="0062450A"/>
    <w:rsid w:val="0063116B"/>
    <w:rsid w:val="0063599E"/>
    <w:rsid w:val="00660714"/>
    <w:rsid w:val="00666809"/>
    <w:rsid w:val="006720D9"/>
    <w:rsid w:val="0068035D"/>
    <w:rsid w:val="006A597C"/>
    <w:rsid w:val="006B2657"/>
    <w:rsid w:val="006E1D74"/>
    <w:rsid w:val="006E20C5"/>
    <w:rsid w:val="006E648A"/>
    <w:rsid w:val="006E7D60"/>
    <w:rsid w:val="00705207"/>
    <w:rsid w:val="00740CD2"/>
    <w:rsid w:val="00747D8B"/>
    <w:rsid w:val="007674AD"/>
    <w:rsid w:val="007707A7"/>
    <w:rsid w:val="0078076D"/>
    <w:rsid w:val="007968AF"/>
    <w:rsid w:val="007C26D8"/>
    <w:rsid w:val="007C2BF1"/>
    <w:rsid w:val="007D034A"/>
    <w:rsid w:val="007E1231"/>
    <w:rsid w:val="007E186E"/>
    <w:rsid w:val="007F362F"/>
    <w:rsid w:val="0081395B"/>
    <w:rsid w:val="00854EAE"/>
    <w:rsid w:val="00867998"/>
    <w:rsid w:val="008734F2"/>
    <w:rsid w:val="008865E5"/>
    <w:rsid w:val="008D5317"/>
    <w:rsid w:val="008D7B23"/>
    <w:rsid w:val="008E218C"/>
    <w:rsid w:val="008F3366"/>
    <w:rsid w:val="008F54BE"/>
    <w:rsid w:val="008F6C8B"/>
    <w:rsid w:val="00917B12"/>
    <w:rsid w:val="0092411E"/>
    <w:rsid w:val="00927FFB"/>
    <w:rsid w:val="00980653"/>
    <w:rsid w:val="009D38FA"/>
    <w:rsid w:val="009E112F"/>
    <w:rsid w:val="009E1740"/>
    <w:rsid w:val="009E5869"/>
    <w:rsid w:val="00A0655B"/>
    <w:rsid w:val="00A60AD7"/>
    <w:rsid w:val="00A65204"/>
    <w:rsid w:val="00A81A62"/>
    <w:rsid w:val="00A9240F"/>
    <w:rsid w:val="00A9425F"/>
    <w:rsid w:val="00AA25AB"/>
    <w:rsid w:val="00AD3D3E"/>
    <w:rsid w:val="00AF128E"/>
    <w:rsid w:val="00B03C19"/>
    <w:rsid w:val="00B14C2C"/>
    <w:rsid w:val="00B227C2"/>
    <w:rsid w:val="00B3151C"/>
    <w:rsid w:val="00B51141"/>
    <w:rsid w:val="00B517B1"/>
    <w:rsid w:val="00B553F7"/>
    <w:rsid w:val="00B96834"/>
    <w:rsid w:val="00BA1B56"/>
    <w:rsid w:val="00BA6AFD"/>
    <w:rsid w:val="00BB78B3"/>
    <w:rsid w:val="00BE72C1"/>
    <w:rsid w:val="00BF2F04"/>
    <w:rsid w:val="00BF60FD"/>
    <w:rsid w:val="00C02263"/>
    <w:rsid w:val="00C110A4"/>
    <w:rsid w:val="00C4694D"/>
    <w:rsid w:val="00C469B0"/>
    <w:rsid w:val="00C47376"/>
    <w:rsid w:val="00C92197"/>
    <w:rsid w:val="00CA1913"/>
    <w:rsid w:val="00CC5CE3"/>
    <w:rsid w:val="00CD57BC"/>
    <w:rsid w:val="00D36C4B"/>
    <w:rsid w:val="00D44561"/>
    <w:rsid w:val="00D4613A"/>
    <w:rsid w:val="00D54F0B"/>
    <w:rsid w:val="00D702F0"/>
    <w:rsid w:val="00D73415"/>
    <w:rsid w:val="00D77E24"/>
    <w:rsid w:val="00D96EF2"/>
    <w:rsid w:val="00DA059E"/>
    <w:rsid w:val="00DC44D5"/>
    <w:rsid w:val="00DE6280"/>
    <w:rsid w:val="00E06177"/>
    <w:rsid w:val="00E20EC3"/>
    <w:rsid w:val="00E40E53"/>
    <w:rsid w:val="00E61A24"/>
    <w:rsid w:val="00E82F02"/>
    <w:rsid w:val="00EB4241"/>
    <w:rsid w:val="00EC55DC"/>
    <w:rsid w:val="00F235D2"/>
    <w:rsid w:val="00F413D8"/>
    <w:rsid w:val="00F45511"/>
    <w:rsid w:val="00F533DD"/>
    <w:rsid w:val="00F67765"/>
    <w:rsid w:val="00F70036"/>
    <w:rsid w:val="00F73E65"/>
    <w:rsid w:val="00F91A8A"/>
    <w:rsid w:val="00FA1167"/>
    <w:rsid w:val="00FC2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EA36CF"/>
  <w15:chartTrackingRefBased/>
  <w15:docId w15:val="{2833E2C0-AB13-4D6E-82B5-FF4040B9D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C44D5"/>
    <w:pPr>
      <w:spacing w:after="0" w:line="240" w:lineRule="atLeast"/>
    </w:pPr>
    <w:rPr>
      <w:rFonts w:ascii="Calibri" w:eastAsia="Times New Roman" w:hAnsi="Calibri" w:cs="Times New Roman"/>
      <w:sz w:val="21"/>
      <w:szCs w:val="21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8D5317"/>
    <w:pPr>
      <w:keepNext/>
      <w:keepLines/>
      <w:spacing w:line="240" w:lineRule="auto"/>
      <w:ind w:left="360" w:hanging="360"/>
      <w:outlineLvl w:val="0"/>
    </w:pPr>
    <w:rPr>
      <w:rFonts w:ascii="Bahnschrift SemiCondensed" w:eastAsiaTheme="majorEastAsia" w:hAnsi="Bahnschrift SemiCondensed" w:cstheme="majorBidi"/>
      <w:color w:val="003867"/>
      <w:kern w:val="2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96F21"/>
    <w:pPr>
      <w:keepNext/>
      <w:keepLines/>
      <w:spacing w:before="80" w:after="40" w:line="240" w:lineRule="auto"/>
      <w:outlineLvl w:val="3"/>
    </w:pPr>
    <w:rPr>
      <w:rFonts w:ascii="Bahnschrift Condensed" w:eastAsiaTheme="majorEastAsia" w:hAnsi="Bahnschrift Condensed" w:cstheme="majorBidi"/>
      <w:color w:val="003867"/>
      <w:kern w:val="2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qFormat/>
    <w:rsid w:val="00591C18"/>
    <w:pPr>
      <w:tabs>
        <w:tab w:val="num" w:pos="0"/>
      </w:tabs>
      <w:spacing w:before="240" w:after="60"/>
      <w:ind w:hanging="2268"/>
      <w:outlineLvl w:val="5"/>
    </w:pPr>
    <w:rPr>
      <w:b/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8D5317"/>
    <w:rPr>
      <w:rFonts w:ascii="Bahnschrift SemiCondensed" w:eastAsiaTheme="majorEastAsia" w:hAnsi="Bahnschrift SemiCondensed" w:cstheme="majorBidi"/>
      <w:color w:val="003867"/>
      <w:kern w:val="2"/>
      <w:sz w:val="21"/>
      <w:szCs w:val="21"/>
      <w14:ligatures w14:val="standardContextual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096F21"/>
    <w:rPr>
      <w:rFonts w:ascii="Bahnschrift Condensed" w:eastAsiaTheme="majorEastAsia" w:hAnsi="Bahnschrift Condensed" w:cstheme="majorBidi"/>
      <w:color w:val="003867"/>
      <w:kern w:val="2"/>
      <w:sz w:val="21"/>
      <w:szCs w:val="21"/>
      <w14:ligatures w14:val="standardContextual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character" w:customStyle="1" w:styleId="Kop6Char">
    <w:name w:val="Kop 6 Char"/>
    <w:basedOn w:val="Standaardalinea-lettertype"/>
    <w:link w:val="Kop6"/>
    <w:rsid w:val="00591C18"/>
    <w:rPr>
      <w:rFonts w:ascii="Lucida Til Sans VL" w:eastAsia="Times New Roman" w:hAnsi="Lucida Til Sans VL" w:cs="Times New Roman"/>
      <w:b/>
      <w:bCs/>
      <w:spacing w:val="4"/>
      <w:lang w:eastAsia="nl-NL"/>
    </w:rPr>
  </w:style>
  <w:style w:type="paragraph" w:styleId="Lijstalinea">
    <w:name w:val="List Paragraph"/>
    <w:aliases w:val="Reference List,Opsomming,DVT lijst,3 *-,opsomming 1,2,paginanummer,List Paragraph1,lp1,-_BOMW,Lijst punten,Colofon,Opsomblokjes en substreepjes,Lijst meerdere niveaus,Dot pt,F5 List Paragraph,No Spacing1,List Paragraph Char Char Char"/>
    <w:basedOn w:val="Standaard"/>
    <w:link w:val="LijstalineaChar"/>
    <w:uiPriority w:val="34"/>
    <w:qFormat/>
    <w:rsid w:val="00591C18"/>
    <w:pPr>
      <w:ind w:left="708"/>
    </w:pPr>
  </w:style>
  <w:style w:type="character" w:customStyle="1" w:styleId="LijstalineaChar">
    <w:name w:val="Lijstalinea Char"/>
    <w:aliases w:val="Reference List Char,Opsomming Char,DVT lijst Char,3 *- Char,opsomming 1 Char,2 Char,paginanummer Char,List Paragraph1 Char,lp1 Char,-_BOMW Char,Lijst punten Char,Colofon Char,Opsomblokjes en substreepjes Char,Lijst meerdere niveaus Char"/>
    <w:link w:val="Lijstalinea"/>
    <w:uiPriority w:val="34"/>
    <w:rsid w:val="00591C18"/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C5CE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40" w:lineRule="auto"/>
      <w:ind w:left="864" w:right="864"/>
      <w:jc w:val="center"/>
    </w:pPr>
    <w:rPr>
      <w:rFonts w:eastAsiaTheme="minorHAnsi" w:cs="Calibri"/>
      <w:i/>
      <w:iCs/>
      <w:color w:val="00B0F0"/>
      <w:sz w:val="20"/>
      <w:szCs w:val="22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C5CE3"/>
    <w:rPr>
      <w:rFonts w:ascii="Calibri" w:hAnsi="Calibri" w:cs="Calibri"/>
      <w:i/>
      <w:iCs/>
      <w:color w:val="00B0F0"/>
      <w:sz w:val="20"/>
    </w:rPr>
  </w:style>
  <w:style w:type="paragraph" w:customStyle="1" w:styleId="Kop1-Ab">
    <w:name w:val="Kop 1 - Ab"/>
    <w:basedOn w:val="Kop1"/>
    <w:link w:val="Kop1-AbChar"/>
    <w:qFormat/>
    <w:rsid w:val="003A0789"/>
    <w:pPr>
      <w:ind w:left="720" w:hanging="720"/>
    </w:pPr>
    <w:rPr>
      <w:b/>
    </w:rPr>
  </w:style>
  <w:style w:type="character" w:customStyle="1" w:styleId="Kop1-AbChar">
    <w:name w:val="Kop 1 - Ab Char"/>
    <w:basedOn w:val="Standaardalinea-lettertype"/>
    <w:link w:val="Kop1-Ab"/>
    <w:rsid w:val="003A0789"/>
    <w:rPr>
      <w:rFonts w:ascii="Bahnschrift SemiBold Condensed" w:eastAsiaTheme="majorEastAsia" w:hAnsi="Bahnschrift SemiBold Condensed" w:cstheme="majorBidi"/>
      <w:b/>
      <w:color w:val="E2007A"/>
      <w:kern w:val="2"/>
      <w:sz w:val="48"/>
      <w:szCs w:val="48"/>
      <w14:ligatures w14:val="standardContextual"/>
    </w:rPr>
  </w:style>
  <w:style w:type="character" w:styleId="Paginanummer">
    <w:name w:val="page number"/>
    <w:basedOn w:val="Standaardalinea-lettertype"/>
    <w:uiPriority w:val="99"/>
    <w:semiHidden/>
    <w:unhideWhenUsed/>
    <w:rsid w:val="000A1756"/>
  </w:style>
  <w:style w:type="character" w:styleId="Verwijzingopmerking">
    <w:name w:val="annotation reference"/>
    <w:basedOn w:val="Standaardalinea-lettertype"/>
    <w:uiPriority w:val="99"/>
    <w:semiHidden/>
    <w:unhideWhenUsed/>
    <w:rsid w:val="0034791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47915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47915"/>
    <w:rPr>
      <w:rFonts w:ascii="Lucida Til Sans VL" w:eastAsia="Times New Roman" w:hAnsi="Lucida Til Sans VL" w:cs="Times New Roman"/>
      <w:spacing w:val="4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4791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47915"/>
    <w:rPr>
      <w:rFonts w:ascii="Lucida Til Sans VL" w:eastAsia="Times New Roman" w:hAnsi="Lucida Til Sans VL" w:cs="Times New Roman"/>
      <w:b/>
      <w:bCs/>
      <w:spacing w:val="4"/>
      <w:sz w:val="20"/>
      <w:szCs w:val="20"/>
      <w:lang w:eastAsia="nl-NL"/>
    </w:rPr>
  </w:style>
  <w:style w:type="table" w:styleId="Tabelraster">
    <w:name w:val="Table Grid"/>
    <w:basedOn w:val="Standaardtabel"/>
    <w:rsid w:val="006A597C"/>
    <w:pPr>
      <w:spacing w:after="0" w:line="240" w:lineRule="auto"/>
    </w:pPr>
    <w:rPr>
      <w:rFonts w:ascii="Arial" w:eastAsia="Calibri" w:hAnsi="Arial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008D5317"/>
    <w:pPr>
      <w:spacing w:line="240" w:lineRule="auto"/>
      <w:contextualSpacing/>
    </w:pPr>
    <w:rPr>
      <w:rFonts w:ascii="Bahnschrift SemiBold" w:eastAsiaTheme="majorEastAsia" w:hAnsi="Bahnschrift SemiBold" w:cstheme="majorBidi"/>
      <w:color w:val="003867"/>
      <w:spacing w:val="-10"/>
      <w:kern w:val="28"/>
      <w:sz w:val="44"/>
      <w:szCs w:val="44"/>
    </w:rPr>
  </w:style>
  <w:style w:type="character" w:customStyle="1" w:styleId="TitelChar">
    <w:name w:val="Titel Char"/>
    <w:basedOn w:val="Standaardalinea-lettertype"/>
    <w:link w:val="Titel"/>
    <w:uiPriority w:val="10"/>
    <w:rsid w:val="008D5317"/>
    <w:rPr>
      <w:rFonts w:ascii="Bahnschrift SemiBold" w:eastAsiaTheme="majorEastAsia" w:hAnsi="Bahnschrift SemiBold" w:cstheme="majorBidi"/>
      <w:color w:val="003867"/>
      <w:spacing w:val="-10"/>
      <w:kern w:val="28"/>
      <w:sz w:val="44"/>
      <w:szCs w:val="44"/>
      <w:lang w:eastAsia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8D5317"/>
    <w:pPr>
      <w:numPr>
        <w:ilvl w:val="1"/>
      </w:numPr>
    </w:pPr>
    <w:rPr>
      <w:rFonts w:ascii="Bahnschrift Light SemiCondensed" w:hAnsi="Bahnschrift Light SemiCondensed" w:cstheme="minorBidi"/>
      <w:color w:val="009CDA"/>
      <w:spacing w:val="15"/>
      <w:sz w:val="32"/>
      <w:szCs w:val="3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D5317"/>
    <w:rPr>
      <w:rFonts w:ascii="Bahnschrift Light SemiCondensed" w:eastAsia="Times New Roman" w:hAnsi="Bahnschrift Light SemiCondensed"/>
      <w:color w:val="009CDA"/>
      <w:spacing w:val="15"/>
      <w:sz w:val="32"/>
      <w:szCs w:val="32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CA1913"/>
    <w:rPr>
      <w:color w:val="666666"/>
    </w:rPr>
  </w:style>
  <w:style w:type="paragraph" w:customStyle="1" w:styleId="Koptabel">
    <w:name w:val="Kop tabel"/>
    <w:basedOn w:val="Standaard"/>
    <w:link w:val="KoptabelChar"/>
    <w:qFormat/>
    <w:rsid w:val="00121D70"/>
    <w:rPr>
      <w:rFonts w:ascii="Bahnschrift SemiBold Condensed" w:hAnsi="Bahnschrift SemiBold Condensed" w:cs="Calibri"/>
      <w:b/>
      <w:bCs/>
      <w:color w:val="FFFFFF" w:themeColor="background1"/>
    </w:rPr>
  </w:style>
  <w:style w:type="character" w:customStyle="1" w:styleId="KoptabelChar">
    <w:name w:val="Kop tabel Char"/>
    <w:basedOn w:val="Standaardalinea-lettertype"/>
    <w:link w:val="Koptabel"/>
    <w:rsid w:val="00121D70"/>
    <w:rPr>
      <w:rFonts w:ascii="Bahnschrift SemiBold Condensed" w:eastAsia="Times New Roman" w:hAnsi="Bahnschrift SemiBold Condensed" w:cs="Calibri"/>
      <w:b/>
      <w:bCs/>
      <w:color w:val="FFFFFF" w:themeColor="background1"/>
      <w:sz w:val="21"/>
      <w:szCs w:val="21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AF128E"/>
    <w:rPr>
      <w:rFonts w:ascii="Bahnschrift SemiCondensed" w:eastAsiaTheme="minorHAnsi" w:hAnsi="Bahnschrift SemiCondensed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BEEC93519A448983038C671D7F815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6452CB9-C62E-4D2B-8A77-CFFA848CB4CE}"/>
      </w:docPartPr>
      <w:docPartBody>
        <w:p w:rsidR="00566B67" w:rsidRDefault="00015A98">
          <w:pPr>
            <w:pStyle w:val="EABEEC93519A448983038C671D7F8154"/>
          </w:pPr>
          <w:r w:rsidRPr="00031FA4">
            <w:rPr>
              <w:rStyle w:val="Tekstvantijdelijkeaanduiding"/>
            </w:rPr>
            <w:t>Kies een item.</w:t>
          </w:r>
        </w:p>
      </w:docPartBody>
    </w:docPart>
    <w:docPart>
      <w:docPartPr>
        <w:name w:val="258BBD0AC5BB4B8AAB60C10881B2384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6A0EBF6-18D9-4F53-9C54-26A3B7AD8CCC}"/>
      </w:docPartPr>
      <w:docPartBody>
        <w:p w:rsidR="00184F77" w:rsidRDefault="00B60615" w:rsidP="00B60615">
          <w:pPr>
            <w:pStyle w:val="258BBD0AC5BB4B8AAB60C10881B23848"/>
          </w:pPr>
          <w:r w:rsidRPr="00031FA4">
            <w:rPr>
              <w:rStyle w:val="Tekstvantijdelijkeaanduiding"/>
            </w:rPr>
            <w:t>Kies een item.</w:t>
          </w:r>
        </w:p>
      </w:docPartBody>
    </w:docPart>
    <w:docPart>
      <w:docPartPr>
        <w:name w:val="D3291A07E88F4CEC95A2B1A62F5EC1D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5DBB4C5-D173-4D07-AD22-D0CAE498A46E}"/>
      </w:docPartPr>
      <w:docPartBody>
        <w:p w:rsidR="00184F77" w:rsidRDefault="00B60615" w:rsidP="00B60615">
          <w:pPr>
            <w:pStyle w:val="D3291A07E88F4CEC95A2B1A62F5EC1DE"/>
          </w:pPr>
          <w:r w:rsidRPr="00031FA4">
            <w:rPr>
              <w:rStyle w:val="Tekstvantijdelijkeaanduiding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nschrif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Lucida Til Sans VL">
    <w:altName w:val="Calibri"/>
    <w:charset w:val="00"/>
    <w:family w:val="auto"/>
    <w:pitch w:val="variable"/>
    <w:sig w:usb0="00000003" w:usb1="00000000" w:usb2="00000000" w:usb3="00000000" w:csb0="00000001" w:csb1="00000000"/>
  </w:font>
  <w:font w:name="Bahnschrift SemiBold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44E"/>
    <w:rsid w:val="00015A98"/>
    <w:rsid w:val="00034C4F"/>
    <w:rsid w:val="00184F77"/>
    <w:rsid w:val="00241B97"/>
    <w:rsid w:val="003600D8"/>
    <w:rsid w:val="003608C7"/>
    <w:rsid w:val="003A1538"/>
    <w:rsid w:val="003A39C9"/>
    <w:rsid w:val="0049125E"/>
    <w:rsid w:val="00566B67"/>
    <w:rsid w:val="006E648A"/>
    <w:rsid w:val="00705207"/>
    <w:rsid w:val="007D3406"/>
    <w:rsid w:val="008734F2"/>
    <w:rsid w:val="008C7FAF"/>
    <w:rsid w:val="00A60AD7"/>
    <w:rsid w:val="00A7721B"/>
    <w:rsid w:val="00B60615"/>
    <w:rsid w:val="00C110A4"/>
    <w:rsid w:val="00CE544E"/>
    <w:rsid w:val="00CF00D8"/>
    <w:rsid w:val="00D4613A"/>
    <w:rsid w:val="00D702F0"/>
    <w:rsid w:val="00E82F02"/>
    <w:rsid w:val="00EC471B"/>
    <w:rsid w:val="00EF2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B60615"/>
    <w:rPr>
      <w:color w:val="666666"/>
    </w:rPr>
  </w:style>
  <w:style w:type="paragraph" w:customStyle="1" w:styleId="EABEEC93519A448983038C671D7F8154">
    <w:name w:val="EABEEC93519A448983038C671D7F8154"/>
  </w:style>
  <w:style w:type="paragraph" w:customStyle="1" w:styleId="258BBD0AC5BB4B8AAB60C10881B23848">
    <w:name w:val="258BBD0AC5BB4B8AAB60C10881B23848"/>
    <w:rsid w:val="00B60615"/>
  </w:style>
  <w:style w:type="paragraph" w:customStyle="1" w:styleId="D3291A07E88F4CEC95A2B1A62F5EC1DE">
    <w:name w:val="D3291A07E88F4CEC95A2B1A62F5EC1DE"/>
    <w:rsid w:val="00B606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B6F006E2FC754DA6CB99883B29E37F" ma:contentTypeVersion="17" ma:contentTypeDescription="Een nieuw document maken." ma:contentTypeScope="" ma:versionID="05914087318aa809c9090ad23c63a1a8">
  <xsd:schema xmlns:xsd="http://www.w3.org/2001/XMLSchema" xmlns:xs="http://www.w3.org/2001/XMLSchema" xmlns:p="http://schemas.microsoft.com/office/2006/metadata/properties" xmlns:ns2="a0cf0202-a5c5-484a-8f56-a5c31f00845a" xmlns:ns4="5240fd73-32b9-4899-a7a0-5831f388d05e" xmlns:ns5="9b1f59df-cf50-4fd8-91e1-43114800c09c" targetNamespace="http://schemas.microsoft.com/office/2006/metadata/properties" ma:root="true" ma:fieldsID="4e22174e9c85747070c5f4fdf28f4549" ns2:_="" ns4:_="" ns5:_="">
    <xsd:import namespace="a0cf0202-a5c5-484a-8f56-a5c31f00845a"/>
    <xsd:import namespace="5240fd73-32b9-4899-a7a0-5831f388d05e"/>
    <xsd:import namespace="9b1f59df-cf50-4fd8-91e1-43114800c09c"/>
    <xsd:element name="properties">
      <xsd:complexType>
        <xsd:sequence>
          <xsd:element name="documentManagement">
            <xsd:complexType>
              <xsd:all>
                <xsd:element ref="ns2:d6a0f0c0c0124d58878f9601e6ca6271" minOccurs="0"/>
                <xsd:element ref="ns4:TaxCatchAll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MediaServiceDateTaken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lcf76f155ced4ddcb4097134ff3c332f" minOccurs="0"/>
                <xsd:element ref="ns5:MediaServiceLocation" minOccurs="0"/>
                <xsd:element ref="ns5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d6a0f0c0c0124d58878f9601e6ca6271" ma:index="8" ma:taxonomy="true" ma:internalName="d6a0f0c0c0124d58878f9601e6ca6271" ma:taxonomyFieldName="Afdelingnaam" ma:displayName="Afdelings Code" ma:default="1;#PPI|5380aa0e-a8ab-4a3d-bf73-9d74f369ec86" ma:fieldId="{d6a0f0c0-c012-4d58-878f-9601e6ca6271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40fd73-32b9-4899-a7a0-5831f388d05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db746f1-80e8-42d1-bb45-ba485f0ba293}" ma:internalName="TaxCatchAll" ma:showField="CatchAllData" ma:web="5240fd73-32b9-4899-a7a0-5831f388d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f59df-cf50-4fd8-91e1-43114800c0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0cf0202-a5c5-484a-8f56-a5c31f00845a">
      <UserInfo>
        <DisplayName/>
        <AccountId xsi:nil="true"/>
        <AccountType/>
      </UserInfo>
    </SharedWithUsers>
    <lcf76f155ced4ddcb4097134ff3c332f xmlns="9b1f59df-cf50-4fd8-91e1-43114800c09c">
      <Terms xmlns="http://schemas.microsoft.com/office/infopath/2007/PartnerControls"/>
    </lcf76f155ced4ddcb4097134ff3c332f>
    <TaxCatchAll xmlns="5240fd73-32b9-4899-a7a0-5831f388d05e">
      <Value>1</Value>
    </TaxCatchAll>
    <d6a0f0c0c0124d58878f9601e6ca6271 xmlns="a0cf0202-a5c5-484a-8f56-a5c31f00845a">
      <Terms xmlns="http://schemas.microsoft.com/office/infopath/2007/PartnerControls">
        <TermInfo xmlns="http://schemas.microsoft.com/office/infopath/2007/PartnerControls">
          <TermName xmlns="http://schemas.microsoft.com/office/infopath/2007/PartnerControls">PPI</TermName>
          <TermId xmlns="http://schemas.microsoft.com/office/infopath/2007/PartnerControls">5380aa0e-a8ab-4a3d-bf73-9d74f369ec86</TermId>
        </TermInfo>
      </Terms>
    </d6a0f0c0c0124d58878f9601e6ca6271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80B8E3-BAC3-48F6-94F8-5CCE2CFBE4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cf0202-a5c5-484a-8f56-a5c31f00845a"/>
    <ds:schemaRef ds:uri="5240fd73-32b9-4899-a7a0-5831f388d05e"/>
    <ds:schemaRef ds:uri="9b1f59df-cf50-4fd8-91e1-43114800c0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8DF9FD-13F0-4DD2-8D9D-02F21FCB4B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835267-5C13-4959-918C-F46E97CFA947}">
  <ds:schemaRefs>
    <ds:schemaRef ds:uri="http://schemas.microsoft.com/office/2006/metadata/properties"/>
    <ds:schemaRef ds:uri="http://schemas.microsoft.com/office/infopath/2007/PartnerControls"/>
    <ds:schemaRef ds:uri="a0cf0202-a5c5-484a-8f56-a5c31f00845a"/>
    <ds:schemaRef ds:uri="9b1f59df-cf50-4fd8-91e1-43114800c09c"/>
    <ds:schemaRef ds:uri="5240fd73-32b9-4899-a7a0-5831f388d05e"/>
  </ds:schemaRefs>
</ds:datastoreItem>
</file>

<file path=customXml/itemProps4.xml><?xml version="1.0" encoding="utf-8"?>
<ds:datastoreItem xmlns:ds="http://schemas.openxmlformats.org/officeDocument/2006/customXml" ds:itemID="{05928667-B993-4D0F-8E05-8BF8EC6E9EA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813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Hoorman - van Leeuwen, Lourian</dc:creator>
  <cp:keywords/>
  <dc:description/>
  <cp:lastModifiedBy>Rijkers - Dubbeld, Sascha</cp:lastModifiedBy>
  <cp:revision>20</cp:revision>
  <cp:lastPrinted>2024-10-24T11:50:00Z</cp:lastPrinted>
  <dcterms:created xsi:type="dcterms:W3CDTF">2026-07-01T10:06:00Z</dcterms:created>
  <dcterms:modified xsi:type="dcterms:W3CDTF">2026-07-10T09:35:00Z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0x01010091B6F006E2FC754DA6CB99883B29E37F</vt:lpwstr>
  </property>
  <property fmtid="{D5CDD505-2E9C-101B-9397-08002B2CF9AE}" pid="3" name="Afdeling">
    <vt:lpwstr>3;#JUR|c13dae60-aece-4cd4-a722-d80de7d0f43c</vt:lpwstr>
  </property>
  <property fmtid="{D5CDD505-2E9C-101B-9397-08002B2CF9AE}" pid="4" name="MediaServiceImageTags">
    <vt:lpwstr/>
  </property>
  <property fmtid="{D5CDD505-2E9C-101B-9397-08002B2CF9AE}" pid="5" name="Order">
    <vt:r8>4559600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a0df825399604963aac3cebdc647a116">
    <vt:lpwstr>JUR|c13dae60-aece-4cd4-a722-d80de7d0f43c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Afdelingnaam">
    <vt:lpwstr>1;#PPI|5380aa0e-a8ab-4a3d-bf73-9d74f369ec86</vt:lpwstr>
  </property>
</Properties>
</file>